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5CAF" w:rsidRPr="00467236" w:rsidRDefault="007C437A" w:rsidP="00775435">
      <w:pPr>
        <w:pStyle w:val="Tytu"/>
        <w:tabs>
          <w:tab w:val="left" w:pos="3500"/>
        </w:tabs>
        <w:rPr>
          <w:rFonts w:cs="Times New Roman"/>
          <w:b/>
          <w:bCs/>
          <w:color w:val="000080"/>
          <w:sz w:val="48"/>
          <w:szCs w:val="4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3213100</wp:posOffset>
                </wp:positionH>
                <wp:positionV relativeFrom="paragraph">
                  <wp:posOffset>-114300</wp:posOffset>
                </wp:positionV>
                <wp:extent cx="2724150" cy="1600200"/>
                <wp:effectExtent l="12700" t="752475" r="15875" b="19050"/>
                <wp:wrapNone/>
                <wp:docPr id="21" name="Objaśnienie prostokątne zaokrąglo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24150" cy="1600200"/>
                        </a:xfrm>
                        <a:prstGeom prst="wedgeRoundRectCallout">
                          <a:avLst>
                            <a:gd name="adj1" fmla="val 40185"/>
                            <a:gd name="adj2" fmla="val -93968"/>
                            <a:gd name="adj3" fmla="val 16667"/>
                          </a:avLst>
                        </a:prstGeom>
                        <a:solidFill>
                          <a:srgbClr val="4F81BD"/>
                        </a:solidFill>
                        <a:ln w="25400">
                          <a:solidFill>
                            <a:srgbClr val="243F6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5CAF" w:rsidRPr="00467236" w:rsidRDefault="003F5CAF" w:rsidP="00642B2A">
                            <w:pPr>
                              <w:jc w:val="center"/>
                              <w:rPr>
                                <w:b/>
                                <w:bCs/>
                                <w:color w:val="FFFFFF"/>
                                <w:sz w:val="36"/>
                                <w:szCs w:val="36"/>
                              </w:rPr>
                            </w:pPr>
                            <w:r w:rsidRPr="00467236">
                              <w:rPr>
                                <w:b/>
                                <w:bCs/>
                                <w:color w:val="FFFFFF"/>
                                <w:sz w:val="36"/>
                                <w:szCs w:val="36"/>
                              </w:rPr>
                              <w:t>Dopisz brakujące monety i banknoty, aby uzyskać podaną kwotę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Objaśnienie prostokątne zaokrąglone 19" o:spid="_x0000_s1026" type="#_x0000_t62" style="position:absolute;margin-left:253pt;margin-top:-9pt;width:214.5pt;height:126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" adj="19480,-9497" fillcolor="#4f81bd" strokecolor="#243f60" strokeweight="2pt">
                <v:textbox>
                  <w:txbxContent>
                    <w:p w:rsidR="003F5CAF" w:rsidRPr="00467236" w:rsidRDefault="003F5CAF" w:rsidP="00642B2A">
                      <w:pPr>
                        <w:jc w:val="center"/>
                        <w:rPr>
                          <w:b/>
                          <w:bCs/>
                          <w:color w:val="FFFFFF"/>
                          <w:sz w:val="36"/>
                          <w:szCs w:val="36"/>
                        </w:rPr>
                      </w:pPr>
                      <w:r w:rsidRPr="00467236">
                        <w:rPr>
                          <w:b/>
                          <w:bCs/>
                          <w:color w:val="FFFFFF"/>
                          <w:sz w:val="36"/>
                          <w:szCs w:val="36"/>
                        </w:rPr>
                        <w:t>Dopisz brakujące monety i banknoty, aby uzyskać podaną kwotę</w:t>
                      </w:r>
                    </w:p>
                  </w:txbxContent>
                </v:textbox>
              </v:shape>
            </w:pict>
          </mc:Fallback>
        </mc:AlternateContent>
      </w:r>
      <w:r w:rsidR="003F5CAF" w:rsidRPr="00467236">
        <w:rPr>
          <w:b/>
          <w:bCs/>
          <w:color w:val="000080"/>
          <w:sz w:val="48"/>
          <w:szCs w:val="48"/>
        </w:rPr>
        <w:t>Zadanie</w:t>
      </w:r>
    </w:p>
    <w:p w:rsidR="003F5CAF" w:rsidRDefault="003F5CAF" w:rsidP="00A0761B">
      <w:pPr>
        <w:pStyle w:val="Tytu"/>
        <w:tabs>
          <w:tab w:val="left" w:pos="3500"/>
        </w:tabs>
        <w:rPr>
          <w:rFonts w:cs="Times New Roman"/>
          <w:b/>
          <w:bCs/>
          <w:color w:val="215868"/>
          <w:sz w:val="48"/>
          <w:szCs w:val="48"/>
        </w:rPr>
      </w:pPr>
    </w:p>
    <w:p w:rsidR="003F5CAF" w:rsidRPr="00775435" w:rsidRDefault="007C437A" w:rsidP="00775435">
      <w:pPr>
        <w:spacing w:after="0" w:line="360" w:lineRule="auto"/>
        <w:jc w:val="center"/>
      </w:pPr>
      <w:r>
        <w:rPr>
          <w:noProof/>
          <w:lang w:eastAsia="pl-PL"/>
        </w:rPr>
        <w:drawing>
          <wp:anchor distT="0" distB="0" distL="114300" distR="114300" simplePos="0" relativeHeight="251656704" behindDoc="1" locked="0" layoutInCell="1" allowOverlap="1" wp14:anchorId="4B145F3A" wp14:editId="67962356">
            <wp:simplePos x="0" y="0"/>
            <wp:positionH relativeFrom="column">
              <wp:posOffset>-139065</wp:posOffset>
            </wp:positionH>
            <wp:positionV relativeFrom="paragraph">
              <wp:posOffset>199390</wp:posOffset>
            </wp:positionV>
            <wp:extent cx="1699895" cy="832485"/>
            <wp:effectExtent l="0" t="0" r="0" b="5715"/>
            <wp:wrapTight wrapText="bothSides">
              <wp:wrapPolygon edited="0">
                <wp:start x="0" y="0"/>
                <wp:lineTo x="0" y="21254"/>
                <wp:lineTo x="21301" y="21254"/>
                <wp:lineTo x="21301" y="0"/>
                <wp:lineTo x="0" y="0"/>
              </wp:wrapPolygon>
            </wp:wrapTight>
            <wp:docPr id="2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895" cy="832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5CAF" w:rsidRPr="00775435">
        <w:t xml:space="preserve">    </w:t>
      </w:r>
    </w:p>
    <w:p w:rsidR="003F5CAF" w:rsidRDefault="003F5CAF" w:rsidP="00775435">
      <w:pPr>
        <w:spacing w:after="0" w:line="360" w:lineRule="auto"/>
        <w:ind w:left="720"/>
        <w:rPr>
          <w:rFonts w:ascii="Cambria" w:hAnsi="Cambria" w:cs="Cambria"/>
          <w:color w:val="215868"/>
          <w:kern w:val="28"/>
          <w:sz w:val="28"/>
          <w:szCs w:val="28"/>
          <w:lang w:eastAsia="pl-PL"/>
        </w:rPr>
      </w:pPr>
    </w:p>
    <w:p w:rsidR="003F5CAF" w:rsidRDefault="00C06779" w:rsidP="00775435">
      <w:pPr>
        <w:spacing w:after="0" w:line="360" w:lineRule="auto"/>
        <w:ind w:left="720" w:right="425"/>
        <w:rPr>
          <w:rFonts w:ascii="Cambria" w:hAnsi="Cambria" w:cs="Cambria"/>
          <w:color w:val="215868"/>
          <w:kern w:val="28"/>
          <w:sz w:val="28"/>
          <w:szCs w:val="28"/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652608" behindDoc="1" locked="0" layoutInCell="1" allowOverlap="1" wp14:anchorId="50DC5318" wp14:editId="2F6C9450">
            <wp:simplePos x="0" y="0"/>
            <wp:positionH relativeFrom="column">
              <wp:posOffset>-1081405</wp:posOffset>
            </wp:positionH>
            <wp:positionV relativeFrom="paragraph">
              <wp:posOffset>85725</wp:posOffset>
            </wp:positionV>
            <wp:extent cx="1924685" cy="964565"/>
            <wp:effectExtent l="0" t="0" r="0" b="6985"/>
            <wp:wrapTight wrapText="bothSides">
              <wp:wrapPolygon edited="0">
                <wp:start x="0" y="0"/>
                <wp:lineTo x="0" y="21330"/>
                <wp:lineTo x="21379" y="21330"/>
                <wp:lineTo x="21379" y="0"/>
                <wp:lineTo x="0" y="0"/>
              </wp:wrapPolygon>
            </wp:wrapTight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685" cy="964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5CAF" w:rsidRPr="00775435" w:rsidRDefault="00C06779" w:rsidP="00775435">
      <w:pPr>
        <w:spacing w:after="0" w:line="360" w:lineRule="auto"/>
        <w:ind w:left="720" w:right="425"/>
        <w:rPr>
          <w:rFonts w:ascii="Cambria" w:hAnsi="Cambria" w:cs="Cambria"/>
          <w:color w:val="215868"/>
          <w:kern w:val="28"/>
          <w:sz w:val="28"/>
          <w:szCs w:val="28"/>
          <w:lang w:eastAsia="pl-PL"/>
        </w:rPr>
      </w:pPr>
      <w:bookmarkStart w:id="0" w:name="_GoBack"/>
      <w:bookmarkEnd w:id="0"/>
      <w:r>
        <w:rPr>
          <w:noProof/>
          <w:lang w:eastAsia="pl-PL"/>
        </w:rPr>
        <w:drawing>
          <wp:anchor distT="0" distB="0" distL="114300" distR="114300" simplePos="0" relativeHeight="251657728" behindDoc="1" locked="0" layoutInCell="1" allowOverlap="1" wp14:anchorId="5B5780D3" wp14:editId="46F61231">
            <wp:simplePos x="0" y="0"/>
            <wp:positionH relativeFrom="column">
              <wp:posOffset>-2432050</wp:posOffset>
            </wp:positionH>
            <wp:positionV relativeFrom="paragraph">
              <wp:posOffset>1166495</wp:posOffset>
            </wp:positionV>
            <wp:extent cx="789305" cy="786765"/>
            <wp:effectExtent l="0" t="0" r="0" b="0"/>
            <wp:wrapTight wrapText="bothSides">
              <wp:wrapPolygon edited="0">
                <wp:start x="6777" y="0"/>
                <wp:lineTo x="3649" y="2092"/>
                <wp:lineTo x="0" y="6276"/>
                <wp:lineTo x="0" y="12552"/>
                <wp:lineTo x="1043" y="17259"/>
                <wp:lineTo x="6256" y="20397"/>
                <wp:lineTo x="6777" y="20920"/>
                <wp:lineTo x="14597" y="20920"/>
                <wp:lineTo x="15118" y="20397"/>
                <wp:lineTo x="19810" y="17259"/>
                <wp:lineTo x="20853" y="12552"/>
                <wp:lineTo x="20853" y="6799"/>
                <wp:lineTo x="16682" y="1569"/>
                <wp:lineTo x="14076" y="0"/>
                <wp:lineTo x="6777" y="0"/>
              </wp:wrapPolygon>
            </wp:wrapTight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305" cy="786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58752" behindDoc="1" locked="0" layoutInCell="1" allowOverlap="1" wp14:anchorId="33F9AE7C" wp14:editId="0CA79DFF">
            <wp:simplePos x="0" y="0"/>
            <wp:positionH relativeFrom="column">
              <wp:posOffset>-2727325</wp:posOffset>
            </wp:positionH>
            <wp:positionV relativeFrom="paragraph">
              <wp:posOffset>630555</wp:posOffset>
            </wp:positionV>
            <wp:extent cx="714375" cy="701675"/>
            <wp:effectExtent l="0" t="0" r="9525" b="3175"/>
            <wp:wrapTight wrapText="bothSides">
              <wp:wrapPolygon edited="0">
                <wp:start x="7488" y="0"/>
                <wp:lineTo x="3456" y="1759"/>
                <wp:lineTo x="0" y="6451"/>
                <wp:lineTo x="0" y="12901"/>
                <wp:lineTo x="2304" y="18766"/>
                <wp:lineTo x="6336" y="21111"/>
                <wp:lineTo x="14976" y="21111"/>
                <wp:lineTo x="17856" y="18766"/>
                <wp:lineTo x="21312" y="14661"/>
                <wp:lineTo x="21312" y="6451"/>
                <wp:lineTo x="17856" y="1759"/>
                <wp:lineTo x="13824" y="0"/>
                <wp:lineTo x="7488" y="0"/>
              </wp:wrapPolygon>
            </wp:wrapTight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701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61824" behindDoc="1" locked="0" layoutInCell="1" allowOverlap="1" wp14:anchorId="1564F60A" wp14:editId="5D3F8C29">
            <wp:simplePos x="0" y="0"/>
            <wp:positionH relativeFrom="column">
              <wp:posOffset>-2327910</wp:posOffset>
            </wp:positionH>
            <wp:positionV relativeFrom="paragraph">
              <wp:posOffset>5688330</wp:posOffset>
            </wp:positionV>
            <wp:extent cx="1781175" cy="890270"/>
            <wp:effectExtent l="0" t="0" r="9525" b="5080"/>
            <wp:wrapTight wrapText="bothSides">
              <wp:wrapPolygon edited="0">
                <wp:start x="0" y="0"/>
                <wp:lineTo x="0" y="21261"/>
                <wp:lineTo x="21484" y="21261"/>
                <wp:lineTo x="21484" y="0"/>
                <wp:lineTo x="0" y="0"/>
              </wp:wrapPolygon>
            </wp:wrapTight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890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9F0F961" wp14:editId="5C9BDB13">
                <wp:simplePos x="0" y="0"/>
                <wp:positionH relativeFrom="column">
                  <wp:posOffset>1111885</wp:posOffset>
                </wp:positionH>
                <wp:positionV relativeFrom="paragraph">
                  <wp:posOffset>3241040</wp:posOffset>
                </wp:positionV>
                <wp:extent cx="2305050" cy="1943100"/>
                <wp:effectExtent l="19050" t="19050" r="19050" b="38100"/>
                <wp:wrapNone/>
                <wp:docPr id="18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05050" cy="1943100"/>
                        </a:xfrm>
                        <a:prstGeom prst="star16">
                          <a:avLst>
                            <a:gd name="adj" fmla="val 37500"/>
                          </a:avLst>
                        </a:prstGeom>
                        <a:solidFill>
                          <a:srgbClr val="CCFFCC"/>
                        </a:solidFill>
                        <a:ln w="9525">
                          <a:solidFill>
                            <a:srgbClr val="99CC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5CAF" w:rsidRPr="00C9092E" w:rsidRDefault="003F5CAF" w:rsidP="00C9092E">
                            <w:pPr>
                              <w:spacing w:before="240" w:after="0" w:line="480" w:lineRule="auto"/>
                              <w:jc w:val="center"/>
                              <w:rPr>
                                <w:color w:val="FF6600"/>
                                <w:sz w:val="68"/>
                                <w:szCs w:val="68"/>
                              </w:rPr>
                            </w:pPr>
                            <w:r>
                              <w:rPr>
                                <w:color w:val="FF6600"/>
                                <w:sz w:val="68"/>
                                <w:szCs w:val="68"/>
                              </w:rPr>
                              <w:t>298</w:t>
                            </w:r>
                            <w:r w:rsidRPr="00C9092E">
                              <w:rPr>
                                <w:color w:val="FF6600"/>
                                <w:sz w:val="68"/>
                                <w:szCs w:val="68"/>
                              </w:rPr>
                              <w:t xml:space="preserve"> zł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59" coordsize="21600,21600" o:spt="59" adj="2700" path="m21600,10800l@5@10,20777,6667@7@12,18436,3163@8@11,14932,822@6@9,10800,0@10@9,6667,822@12@11,3163,3163@11@12,822,6667@9@10,,10800@9@6,822,14932@11@8,3163,18436@12@7,6667,20777@10@5,10800,21600@6@5,14932,20777@8@7,18436,18436@7@8,20777,14932@5@6xe">
                <v:stroke joinstyle="miter"/>
                <v:formulas>
                  <v:f eqn="sum 10800 0 #0"/>
                  <v:f eqn="prod @0 32138 32768"/>
                  <v:f eqn="prod @0 6393 32768"/>
                  <v:f eqn="prod @0 27246 32768"/>
                  <v:f eqn="prod @0 18205 32768"/>
                  <v:f eqn="sum @1 10800 0"/>
                  <v:f eqn="sum @2 10800 0"/>
                  <v:f eqn="sum @3 10800 0"/>
                  <v:f eqn="sum @4 10800 0"/>
                  <v:f eqn="sum 10800 0 @1"/>
                  <v:f eqn="sum 10800 0 @2"/>
                  <v:f eqn="sum 10800 0 @3"/>
                  <v:f eqn="sum 10800 0 @4"/>
                  <v:f eqn="prod @0 23170 32768"/>
                  <v:f eqn="sum @13 10800 0"/>
                  <v:f eqn="sum 10800 0 @13"/>
                </v:formulas>
                <v:path gradientshapeok="t" o:connecttype="rect" textboxrect="@15,@15,@14,@14"/>
                <v:handles>
                  <v:h position="#0,center" xrange="0,10800"/>
                </v:handles>
              </v:shapetype>
              <v:shape id="AutoShape 21" o:spid="_x0000_s1027" type="#_x0000_t59" style="position:absolute;left:0;text-align:left;margin-left:87.55pt;margin-top:255.2pt;width:181.5pt;height:153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" fillcolor="#cfc" strokecolor="#9c0">
                <v:textbox>
                  <w:txbxContent>
                    <w:p w:rsidR="003F5CAF" w:rsidRPr="00C9092E" w:rsidRDefault="003F5CAF" w:rsidP="00C9092E">
                      <w:pPr>
                        <w:spacing w:before="240" w:after="0" w:line="480" w:lineRule="auto"/>
                        <w:jc w:val="center"/>
                        <w:rPr>
                          <w:color w:val="FF6600"/>
                          <w:sz w:val="68"/>
                          <w:szCs w:val="68"/>
                        </w:rPr>
                      </w:pPr>
                      <w:r>
                        <w:rPr>
                          <w:color w:val="FF6600"/>
                          <w:sz w:val="68"/>
                          <w:szCs w:val="68"/>
                        </w:rPr>
                        <w:t>298</w:t>
                      </w:r>
                      <w:r w:rsidRPr="00C9092E">
                        <w:rPr>
                          <w:color w:val="FF6600"/>
                          <w:sz w:val="68"/>
                          <w:szCs w:val="68"/>
                        </w:rPr>
                        <w:t xml:space="preserve"> zł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w:drawing>
          <wp:anchor distT="0" distB="0" distL="114300" distR="114300" simplePos="0" relativeHeight="251660800" behindDoc="1" locked="0" layoutInCell="1" allowOverlap="1" wp14:anchorId="623043C3" wp14:editId="70A48433">
            <wp:simplePos x="0" y="0"/>
            <wp:positionH relativeFrom="column">
              <wp:posOffset>-450850</wp:posOffset>
            </wp:positionH>
            <wp:positionV relativeFrom="paragraph">
              <wp:posOffset>4297680</wp:posOffset>
            </wp:positionV>
            <wp:extent cx="734695" cy="756920"/>
            <wp:effectExtent l="0" t="0" r="8255" b="5080"/>
            <wp:wrapTight wrapText="bothSides">
              <wp:wrapPolygon edited="0">
                <wp:start x="7281" y="0"/>
                <wp:lineTo x="3920" y="2174"/>
                <wp:lineTo x="0" y="6523"/>
                <wp:lineTo x="0" y="13047"/>
                <wp:lineTo x="2240" y="17940"/>
                <wp:lineTo x="6161" y="20658"/>
                <wp:lineTo x="6721" y="21201"/>
                <wp:lineTo x="15122" y="21201"/>
                <wp:lineTo x="15682" y="20658"/>
                <wp:lineTo x="19602" y="17940"/>
                <wp:lineTo x="21283" y="14134"/>
                <wp:lineTo x="21283" y="4893"/>
                <wp:lineTo x="15122" y="0"/>
                <wp:lineTo x="7281" y="0"/>
              </wp:wrapPolygon>
            </wp:wrapTight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695" cy="756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59776" behindDoc="1" locked="0" layoutInCell="1" allowOverlap="1" wp14:anchorId="72709C19" wp14:editId="652169C9">
            <wp:simplePos x="0" y="0"/>
            <wp:positionH relativeFrom="column">
              <wp:posOffset>-1641475</wp:posOffset>
            </wp:positionH>
            <wp:positionV relativeFrom="paragraph">
              <wp:posOffset>5052060</wp:posOffset>
            </wp:positionV>
            <wp:extent cx="2021205" cy="1008380"/>
            <wp:effectExtent l="0" t="0" r="0" b="1270"/>
            <wp:wrapTight wrapText="bothSides">
              <wp:wrapPolygon edited="0">
                <wp:start x="0" y="0"/>
                <wp:lineTo x="0" y="21219"/>
                <wp:lineTo x="21376" y="21219"/>
                <wp:lineTo x="21376" y="0"/>
                <wp:lineTo x="0" y="0"/>
              </wp:wrapPolygon>
            </wp:wrapTight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205" cy="1008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53632" behindDoc="1" locked="0" layoutInCell="1" allowOverlap="1" wp14:anchorId="4DE423DA" wp14:editId="4440483F">
            <wp:simplePos x="0" y="0"/>
            <wp:positionH relativeFrom="column">
              <wp:posOffset>-2803525</wp:posOffset>
            </wp:positionH>
            <wp:positionV relativeFrom="paragraph">
              <wp:posOffset>4335780</wp:posOffset>
            </wp:positionV>
            <wp:extent cx="1992630" cy="996315"/>
            <wp:effectExtent l="0" t="0" r="7620" b="0"/>
            <wp:wrapTight wrapText="bothSides">
              <wp:wrapPolygon edited="0">
                <wp:start x="0" y="0"/>
                <wp:lineTo x="0" y="21063"/>
                <wp:lineTo x="21476" y="21063"/>
                <wp:lineTo x="21476" y="0"/>
                <wp:lineTo x="0" y="0"/>
              </wp:wrapPolygon>
            </wp:wrapTight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630" cy="996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12081DC" wp14:editId="0722C11F">
                <wp:simplePos x="0" y="0"/>
                <wp:positionH relativeFrom="column">
                  <wp:posOffset>-4355465</wp:posOffset>
                </wp:positionH>
                <wp:positionV relativeFrom="paragraph">
                  <wp:posOffset>1992630</wp:posOffset>
                </wp:positionV>
                <wp:extent cx="7924800" cy="2343150"/>
                <wp:effectExtent l="19050" t="19050" r="19050" b="0"/>
                <wp:wrapNone/>
                <wp:docPr id="19" name="Freeform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24800" cy="2343150"/>
                        </a:xfrm>
                        <a:custGeom>
                          <a:avLst/>
                          <a:gdLst>
                            <a:gd name="T0" fmla="*/ 0 w 11770"/>
                            <a:gd name="T1" fmla="*/ 1980 h 2310"/>
                            <a:gd name="T2" fmla="*/ 2200 w 11770"/>
                            <a:gd name="T3" fmla="*/ 1260 h 2310"/>
                            <a:gd name="T4" fmla="*/ 5610 w 11770"/>
                            <a:gd name="T5" fmla="*/ 2160 h 2310"/>
                            <a:gd name="T6" fmla="*/ 7370 w 11770"/>
                            <a:gd name="T7" fmla="*/ 360 h 2310"/>
                            <a:gd name="T8" fmla="*/ 10890 w 11770"/>
                            <a:gd name="T9" fmla="*/ 900 h 2310"/>
                            <a:gd name="T10" fmla="*/ 11770 w 11770"/>
                            <a:gd name="T11" fmla="*/ 0 h 23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</a:cxnLst>
                          <a:rect l="0" t="0" r="r" b="b"/>
                          <a:pathLst>
                            <a:path w="11770" h="2310">
                              <a:moveTo>
                                <a:pt x="0" y="1980"/>
                              </a:moveTo>
                              <a:cubicBezTo>
                                <a:pt x="632" y="1605"/>
                                <a:pt x="1265" y="1230"/>
                                <a:pt x="2200" y="1260"/>
                              </a:cubicBezTo>
                              <a:cubicBezTo>
                                <a:pt x="3135" y="1290"/>
                                <a:pt x="4748" y="2310"/>
                                <a:pt x="5610" y="2160"/>
                              </a:cubicBezTo>
                              <a:cubicBezTo>
                                <a:pt x="6472" y="2010"/>
                                <a:pt x="6490" y="570"/>
                                <a:pt x="7370" y="360"/>
                              </a:cubicBezTo>
                              <a:cubicBezTo>
                                <a:pt x="8250" y="150"/>
                                <a:pt x="10157" y="960"/>
                                <a:pt x="10890" y="900"/>
                              </a:cubicBezTo>
                              <a:cubicBezTo>
                                <a:pt x="11623" y="840"/>
                                <a:pt x="11696" y="420"/>
                                <a:pt x="11770" y="0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00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0" o:spid="_x0000_s1026" style="position:absolute;margin-left:-342.95pt;margin-top:156.9pt;width:624pt;height:184.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1770,2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" path="m,1980c632,1605,1265,1230,2200,1260v935,30,2548,1050,3410,900c6472,2010,6490,570,7370,360v880,-210,2787,600,3520,540c11623,840,11696,420,11770,e" filled="f" strokecolor="lime" strokeweight="2.25pt">
                <v:path arrowok="t" o:connecttype="custom" o:connectlocs="0,2008414;1481271,1278082;3777241,2190997;4962258,365166;7332292,912916;7924800,0" o:connectangles="0,0,0,0,0,0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6A06CFF2" wp14:editId="226454A7">
                <wp:simplePos x="0" y="0"/>
                <wp:positionH relativeFrom="column">
                  <wp:posOffset>1251585</wp:posOffset>
                </wp:positionH>
                <wp:positionV relativeFrom="paragraph">
                  <wp:posOffset>50165</wp:posOffset>
                </wp:positionV>
                <wp:extent cx="2305050" cy="1943100"/>
                <wp:effectExtent l="19050" t="19050" r="19050" b="38100"/>
                <wp:wrapNone/>
                <wp:docPr id="17" name="AutoShap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05050" cy="1943100"/>
                        </a:xfrm>
                        <a:prstGeom prst="star16">
                          <a:avLst>
                            <a:gd name="adj" fmla="val 37500"/>
                          </a:avLst>
                        </a:prstGeom>
                        <a:solidFill>
                          <a:srgbClr val="99CCFF"/>
                        </a:solidFill>
                        <a:ln w="9525">
                          <a:solidFill>
                            <a:srgbClr val="3366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5CAF" w:rsidRPr="00C9092E" w:rsidRDefault="003F5CAF" w:rsidP="00C9092E">
                            <w:pPr>
                              <w:spacing w:before="240" w:after="0" w:line="480" w:lineRule="auto"/>
                              <w:jc w:val="center"/>
                              <w:rPr>
                                <w:sz w:val="68"/>
                                <w:szCs w:val="68"/>
                              </w:rPr>
                            </w:pPr>
                            <w:r w:rsidRPr="00C9092E">
                              <w:rPr>
                                <w:sz w:val="68"/>
                                <w:szCs w:val="68"/>
                              </w:rPr>
                              <w:t>309 zł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5" o:spid="_x0000_s1028" type="#_x0000_t59" style="position:absolute;left:0;text-align:left;margin-left:98.55pt;margin-top:3.95pt;width:181.5pt;height:153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" fillcolor="#9cf" strokecolor="#36f">
                <v:textbox>
                  <w:txbxContent>
                    <w:p w:rsidR="003F5CAF" w:rsidRPr="00C9092E" w:rsidRDefault="003F5CAF" w:rsidP="00C9092E">
                      <w:pPr>
                        <w:spacing w:before="240" w:after="0" w:line="480" w:lineRule="auto"/>
                        <w:jc w:val="center"/>
                        <w:rPr>
                          <w:sz w:val="68"/>
                          <w:szCs w:val="68"/>
                        </w:rPr>
                      </w:pPr>
                      <w:r w:rsidRPr="00C9092E">
                        <w:rPr>
                          <w:sz w:val="68"/>
                          <w:szCs w:val="68"/>
                        </w:rPr>
                        <w:t>309 zł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w:drawing>
          <wp:anchor distT="0" distB="0" distL="114300" distR="114300" simplePos="0" relativeHeight="251655680" behindDoc="1" locked="0" layoutInCell="1" allowOverlap="1" wp14:anchorId="7E10470F" wp14:editId="5182F3B9">
            <wp:simplePos x="0" y="0"/>
            <wp:positionH relativeFrom="column">
              <wp:posOffset>-1641475</wp:posOffset>
            </wp:positionH>
            <wp:positionV relativeFrom="paragraph">
              <wp:posOffset>544830</wp:posOffset>
            </wp:positionV>
            <wp:extent cx="1924685" cy="964565"/>
            <wp:effectExtent l="0" t="0" r="0" b="6985"/>
            <wp:wrapTight wrapText="bothSides">
              <wp:wrapPolygon edited="0">
                <wp:start x="0" y="0"/>
                <wp:lineTo x="0" y="21330"/>
                <wp:lineTo x="21379" y="21330"/>
                <wp:lineTo x="21379" y="0"/>
                <wp:lineTo x="0" y="0"/>
              </wp:wrapPolygon>
            </wp:wrapTight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685" cy="964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F5CAF" w:rsidRPr="00775435" w:rsidSect="00495CF1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pgSz w:w="11907" w:h="16839" w:code="1"/>
      <w:pgMar w:top="1276" w:right="1134" w:bottom="851" w:left="1134" w:header="709" w:footer="220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261B" w:rsidRDefault="0089261B">
      <w:pPr>
        <w:spacing w:after="0" w:line="240" w:lineRule="auto"/>
      </w:pPr>
      <w:r>
        <w:separator/>
      </w:r>
    </w:p>
  </w:endnote>
  <w:endnote w:type="continuationSeparator" w:id="0">
    <w:p w:rsidR="0089261B" w:rsidRDefault="008926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onotype Corsiva">
    <w:panose1 w:val="03010101010201010101"/>
    <w:charset w:val="EE"/>
    <w:family w:val="script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5CAF" w:rsidRDefault="007C437A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5414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680085" cy="10692765"/>
              <wp:effectExtent l="0" t="0" r="0" b="3810"/>
              <wp:wrapNone/>
              <wp:docPr id="8" name="Rectang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085" cy="10692765"/>
                      </a:xfrm>
                      <a:prstGeom prst="rect">
                        <a:avLst/>
                      </a:prstGeom>
                      <a:solidFill>
                        <a:srgbClr val="66666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5CAF" w:rsidRDefault="003F5CAF"/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9" o:spid="_x0000_s1035" style="position:absolute;margin-left:0;margin-top:0;width:53.55pt;height:841.95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" fillcolor="#666" stroked="f" strokeweight="2pt">
              <v:path arrowok="t"/>
              <v:textbox>
                <w:txbxContent>
                  <w:p w:rsidR="003F5CAF" w:rsidRDefault="003F5CAF"/>
                </w:txbxContent>
              </v:textbox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516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8661400</wp:posOffset>
              </wp:positionV>
              <wp:extent cx="680720" cy="962660"/>
              <wp:effectExtent l="0" t="3175" r="0" b="0"/>
              <wp:wrapNone/>
              <wp:docPr id="7" name="Rectang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720" cy="962660"/>
                      </a:xfrm>
                      <a:prstGeom prst="rect">
                        <a:avLst/>
                      </a:prstGeom>
                      <a:solidFill>
                        <a:srgbClr val="FF388C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5CAF" w:rsidRDefault="003F5CAF"/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0" o:spid="_x0000_s1036" style="position:absolute;margin-left:0;margin-top:682pt;width:53.6pt;height:75.8pt;z-index:-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" fillcolor="#ff388c" stroked="f" strokeweight="2pt">
              <v:path arrowok="t"/>
              <v:textbox>
                <w:txbxContent>
                  <w:p w:rsidR="003F5CAF" w:rsidRDefault="003F5CAF"/>
                </w:txbxContent>
              </v:textbox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>
              <wp:simplePos x="0" y="0"/>
              <wp:positionH relativeFrom="page">
                <wp:posOffset>189230</wp:posOffset>
              </wp:positionH>
              <wp:positionV relativeFrom="page">
                <wp:posOffset>8928735</wp:posOffset>
              </wp:positionV>
              <wp:extent cx="457200" cy="365760"/>
              <wp:effectExtent l="8255" t="13335" r="10795" b="11430"/>
              <wp:wrapNone/>
              <wp:docPr id="6" name="Para nawiasów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365760"/>
                      </a:xfrm>
                      <a:prstGeom prst="bracketPair">
                        <a:avLst>
                          <a:gd name="adj" fmla="val 16667"/>
                        </a:avLst>
                      </a:prstGeom>
                      <a:solidFill>
                        <a:srgbClr val="FF388C"/>
                      </a:solidFill>
                      <a:ln w="12700">
                        <a:solidFill>
                          <a:srgbClr val="FFFFFF"/>
                        </a:solidFill>
                        <a:round/>
                        <a:headEnd/>
                        <a:tailEnd/>
                      </a:ln>
                    </wps:spPr>
                    <wps:txbx>
                      <w:txbxContent>
                        <w:p w:rsidR="003F5CAF" w:rsidRPr="002C4363" w:rsidRDefault="003F5CAF">
                          <w:pPr>
                            <w:jc w:val="center"/>
                            <w:rPr>
                              <w:color w:val="FFFFFF"/>
                              <w:sz w:val="24"/>
                              <w:szCs w:val="24"/>
                            </w:rPr>
                          </w:pPr>
                          <w:r w:rsidRPr="002C4363">
                            <w:rPr>
                              <w:color w:val="FFFFFF"/>
                              <w:sz w:val="24"/>
                              <w:szCs w:val="24"/>
                            </w:rPr>
                            <w:fldChar w:fldCharType="begin"/>
                          </w:r>
                          <w:r w:rsidRPr="002C4363">
                            <w:rPr>
                              <w:color w:val="FFFFFF"/>
                              <w:sz w:val="24"/>
                              <w:szCs w:val="24"/>
                            </w:rPr>
                            <w:instrText>PAGE    \* MERGEFORMAT</w:instrText>
                          </w:r>
                          <w:r w:rsidRPr="002C4363">
                            <w:rPr>
                              <w:color w:val="FFFFFF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FFFFFF"/>
                              <w:sz w:val="24"/>
                              <w:szCs w:val="24"/>
                            </w:rPr>
                            <w:t>2</w:t>
                          </w:r>
                          <w:r w:rsidRPr="002C4363">
                            <w:rPr>
                              <w:color w:val="FFFFFF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45720" rIns="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185" coordsize="21600,21600" o:spt="185" adj="3600" path="m@0,nfqx0@0l0@2qy@0,21600em@1,nfqx21600@0l21600@2qy@1,21600em@0,nsqx0@0l0@2qy@0,21600l@1,21600qx21600@2l21600@0qy@1,xe" filled="f"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o:extrusionok="f" gradientshapeok="t" limo="10800,10800" o:connecttype="custom" o:connectlocs="@8,0;0,@9;@8,@7;@6,@9" textboxrect="@3,@3,@4,@5"/>
              <v:handles>
                <v:h position="#0,topLeft" switch="" xrange="0,10800"/>
              </v:handles>
            </v:shapetype>
            <v:shape id="Para nawiasów 7" o:spid="_x0000_s1037" type="#_x0000_t185" style="position:absolute;margin-left:14.9pt;margin-top:703.05pt;width:36pt;height:28.8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" filled="t" fillcolor="#ff388c" strokecolor="white" strokeweight="1pt">
              <v:path arrowok="t"/>
              <v:textbox inset="0,,0">
                <w:txbxContent>
                  <w:p w:rsidR="003F5CAF" w:rsidRPr="002C4363" w:rsidRDefault="003F5CAF">
                    <w:pPr>
                      <w:jc w:val="center"/>
                      <w:rPr>
                        <w:color w:val="FFFFFF"/>
                        <w:sz w:val="24"/>
                        <w:szCs w:val="24"/>
                      </w:rPr>
                    </w:pPr>
                    <w:r w:rsidRPr="002C4363">
                      <w:rPr>
                        <w:color w:val="FFFFFF"/>
                        <w:sz w:val="24"/>
                        <w:szCs w:val="24"/>
                      </w:rPr>
                      <w:fldChar w:fldCharType="begin"/>
                    </w:r>
                    <w:r w:rsidRPr="002C4363">
                      <w:rPr>
                        <w:color w:val="FFFFFF"/>
                        <w:sz w:val="24"/>
                        <w:szCs w:val="24"/>
                      </w:rPr>
                      <w:instrText>PAGE    \* MERGEFORMAT</w:instrText>
                    </w:r>
                    <w:r w:rsidRPr="002C4363">
                      <w:rPr>
                        <w:color w:val="FFFFFF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color w:val="FFFFFF"/>
                        <w:sz w:val="24"/>
                        <w:szCs w:val="24"/>
                      </w:rPr>
                      <w:t>2</w:t>
                    </w:r>
                    <w:r w:rsidRPr="002C4363">
                      <w:rPr>
                        <w:color w:val="FFFFFF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5CAF" w:rsidRDefault="007C437A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6880225</wp:posOffset>
              </wp:positionH>
              <wp:positionV relativeFrom="page">
                <wp:posOffset>0</wp:posOffset>
              </wp:positionV>
              <wp:extent cx="680720" cy="10692765"/>
              <wp:effectExtent l="3175" t="0" r="1905" b="3810"/>
              <wp:wrapNone/>
              <wp:docPr id="5" name="Rectangl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720" cy="10692765"/>
                      </a:xfrm>
                      <a:prstGeom prst="rect">
                        <a:avLst/>
                      </a:prstGeom>
                      <a:solidFill>
                        <a:srgbClr val="66666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5CAF" w:rsidRDefault="003F5CAF"/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2" o:spid="_x0000_s1038" style="position:absolute;margin-left:541.75pt;margin-top:0;width:53.6pt;height:841.9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" fillcolor="#666" stroked="f" strokeweight="2pt">
              <v:path arrowok="t"/>
              <v:textbox>
                <w:txbxContent>
                  <w:p w:rsidR="003F5CAF" w:rsidRDefault="003F5CAF"/>
                </w:txbxContent>
              </v:textbox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>
              <wp:simplePos x="0" y="0"/>
              <wp:positionH relativeFrom="page">
                <wp:posOffset>6880225</wp:posOffset>
              </wp:positionH>
              <wp:positionV relativeFrom="page">
                <wp:posOffset>8661400</wp:posOffset>
              </wp:positionV>
              <wp:extent cx="680720" cy="962660"/>
              <wp:effectExtent l="3175" t="3175" r="1905" b="0"/>
              <wp:wrapNone/>
              <wp:docPr id="4" name="Rectangl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720" cy="962660"/>
                      </a:xfrm>
                      <a:prstGeom prst="rect">
                        <a:avLst/>
                      </a:prstGeom>
                      <a:solidFill>
                        <a:srgbClr val="FF388C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5CAF" w:rsidRDefault="003F5CAF"/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3" o:spid="_x0000_s1039" style="position:absolute;margin-left:541.75pt;margin-top:682pt;width:53.6pt;height:75.8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" fillcolor="#ff388c" stroked="f" strokeweight="2pt">
              <v:path arrowok="t"/>
              <v:textbox>
                <w:txbxContent>
                  <w:p w:rsidR="003F5CAF" w:rsidRDefault="003F5CAF"/>
                </w:txbxContent>
              </v:textbox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page">
                <wp:posOffset>6933565</wp:posOffset>
              </wp:positionH>
              <wp:positionV relativeFrom="page">
                <wp:posOffset>8928735</wp:posOffset>
              </wp:positionV>
              <wp:extent cx="457200" cy="365760"/>
              <wp:effectExtent l="8890" t="13335" r="10160" b="11430"/>
              <wp:wrapNone/>
              <wp:docPr id="3" name="AutoShap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365760"/>
                      </a:xfrm>
                      <a:prstGeom prst="bracketPair">
                        <a:avLst>
                          <a:gd name="adj" fmla="val 16667"/>
                        </a:avLst>
                      </a:prstGeom>
                      <a:solidFill>
                        <a:srgbClr val="FF388C"/>
                      </a:solidFill>
                      <a:ln w="12700">
                        <a:solidFill>
                          <a:srgbClr val="FFFFFF"/>
                        </a:solidFill>
                        <a:round/>
                        <a:headEnd/>
                        <a:tailEnd/>
                      </a:ln>
                    </wps:spPr>
                    <wps:txbx>
                      <w:txbxContent>
                        <w:p w:rsidR="003F5CAF" w:rsidRPr="002C4363" w:rsidRDefault="003F5CAF">
                          <w:pPr>
                            <w:jc w:val="center"/>
                            <w:rPr>
                              <w:color w:val="FFFFFF"/>
                              <w:sz w:val="24"/>
                              <w:szCs w:val="24"/>
                            </w:rPr>
                          </w:pPr>
                          <w:r w:rsidRPr="002C4363">
                            <w:rPr>
                              <w:color w:val="FFFFFF"/>
                              <w:sz w:val="24"/>
                              <w:szCs w:val="24"/>
                            </w:rPr>
                            <w:fldChar w:fldCharType="begin"/>
                          </w:r>
                          <w:r w:rsidRPr="002C4363">
                            <w:rPr>
                              <w:color w:val="FFFFFF"/>
                              <w:sz w:val="24"/>
                              <w:szCs w:val="24"/>
                            </w:rPr>
                            <w:instrText>PAGE    \* MERGEFORMAT</w:instrText>
                          </w:r>
                          <w:r w:rsidRPr="002C4363">
                            <w:rPr>
                              <w:color w:val="FFFFFF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FFFFFF"/>
                              <w:sz w:val="24"/>
                              <w:szCs w:val="24"/>
                            </w:rPr>
                            <w:t>3</w:t>
                          </w:r>
                          <w:r w:rsidRPr="002C4363">
                            <w:rPr>
                              <w:color w:val="FFFFFF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45720" rIns="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185" coordsize="21600,21600" o:spt="185" adj="3600" path="m@0,nfqx0@0l0@2qy@0,21600em@1,nfqx21600@0l21600@2qy@1,21600em@0,nsqx0@0l0@2qy@0,21600l@1,21600qx21600@2l21600@0qy@1,xe" filled="f"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o:extrusionok="f" gradientshapeok="t" limo="10800,10800" o:connecttype="custom" o:connectlocs="@8,0;0,@9;@8,@7;@6,@9" textboxrect="@3,@3,@4,@5"/>
              <v:handles>
                <v:h position="#0,topLeft" switch="" xrange="0,10800"/>
              </v:handles>
            </v:shapetype>
            <v:shape id="AutoShape 14" o:spid="_x0000_s1040" type="#_x0000_t185" style="position:absolute;margin-left:545.95pt;margin-top:703.05pt;width:36pt;height:28.8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" filled="t" fillcolor="#ff388c" strokecolor="white" strokeweight="1pt">
              <v:path arrowok="t"/>
              <v:textbox inset="0,,0">
                <w:txbxContent>
                  <w:p w:rsidR="003F5CAF" w:rsidRPr="002C4363" w:rsidRDefault="003F5CAF">
                    <w:pPr>
                      <w:jc w:val="center"/>
                      <w:rPr>
                        <w:color w:val="FFFFFF"/>
                        <w:sz w:val="24"/>
                        <w:szCs w:val="24"/>
                      </w:rPr>
                    </w:pPr>
                    <w:r w:rsidRPr="002C4363">
                      <w:rPr>
                        <w:color w:val="FFFFFF"/>
                        <w:sz w:val="24"/>
                        <w:szCs w:val="24"/>
                      </w:rPr>
                      <w:fldChar w:fldCharType="begin"/>
                    </w:r>
                    <w:r w:rsidRPr="002C4363">
                      <w:rPr>
                        <w:color w:val="FFFFFF"/>
                        <w:sz w:val="24"/>
                        <w:szCs w:val="24"/>
                      </w:rPr>
                      <w:instrText>PAGE    \* MERGEFORMAT</w:instrText>
                    </w:r>
                    <w:r w:rsidRPr="002C4363">
                      <w:rPr>
                        <w:color w:val="FFFFFF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color w:val="FFFFFF"/>
                        <w:sz w:val="24"/>
                        <w:szCs w:val="24"/>
                      </w:rPr>
                      <w:t>3</w:t>
                    </w:r>
                    <w:r w:rsidRPr="002C4363">
                      <w:rPr>
                        <w:color w:val="FFFFFF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261B" w:rsidRDefault="0089261B">
      <w:pPr>
        <w:spacing w:after="0" w:line="240" w:lineRule="auto"/>
      </w:pPr>
      <w:r>
        <w:separator/>
      </w:r>
    </w:p>
  </w:footnote>
  <w:footnote w:type="continuationSeparator" w:id="0">
    <w:p w:rsidR="0089261B" w:rsidRDefault="008926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5CAF" w:rsidRDefault="007C437A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53120" behindDoc="1" locked="0" layoutInCell="1" allowOverlap="1">
              <wp:simplePos x="0" y="0"/>
              <wp:positionH relativeFrom="page">
                <wp:posOffset>680720</wp:posOffset>
              </wp:positionH>
              <wp:positionV relativeFrom="page">
                <wp:posOffset>0</wp:posOffset>
              </wp:positionV>
              <wp:extent cx="6880225" cy="10692765"/>
              <wp:effectExtent l="4445" t="0" r="1905" b="3810"/>
              <wp:wrapNone/>
              <wp:docPr id="1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80225" cy="10692765"/>
                      </a:xfrm>
                      <a:prstGeom prst="rect">
                        <a:avLst/>
                      </a:prstGeom>
                      <a:gradFill rotWithShape="1">
                        <a:gsLst>
                          <a:gs pos="0">
                            <a:srgbClr val="FFFFFF"/>
                          </a:gs>
                          <a:gs pos="75000">
                            <a:srgbClr val="FFFFFF"/>
                          </a:gs>
                          <a:gs pos="100000">
                            <a:srgbClr val="DADADA"/>
                          </a:gs>
                        </a:gsLst>
                        <a:path path="shape">
                          <a:fillToRect l="20000" t="50000" r="80000" b="50000"/>
                        </a:path>
                      </a:gra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" o:spid="_x0000_s1026" style="position:absolute;margin-left:53.6pt;margin-top:0;width:541.75pt;height:841.95pt;z-index:-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" stroked="f" strokeweight="2pt">
              <v:fill color2="#dadada" rotate="t" focusposition="13107f,.5" focussize="" colors="0 white;.75 white;1 #dadada" focus="100%" type="gradientRadial"/>
              <v:path arrowok="t"/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2096" behindDoc="0" locked="0" layoutInCell="1" allowOverlap="1">
              <wp:simplePos x="0" y="0"/>
              <wp:positionH relativeFrom="page">
                <wp:posOffset>264795</wp:posOffset>
              </wp:positionH>
              <wp:positionV relativeFrom="page">
                <wp:posOffset>2940050</wp:posOffset>
              </wp:positionV>
              <wp:extent cx="409575" cy="4812030"/>
              <wp:effectExtent l="0" t="0" r="1905" b="1270"/>
              <wp:wrapNone/>
              <wp:docPr id="15" name="Pole tekstowe 3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09575" cy="4812030"/>
                      </a:xfrm>
                      <a:prstGeom prst="rect">
                        <a:avLst/>
                      </a:prstGeom>
                      <a:solidFill>
                        <a:srgbClr val="66666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5CAF" w:rsidRPr="002C4363" w:rsidRDefault="003F5CAF">
                          <w:pPr>
                            <w:jc w:val="center"/>
                            <w:rPr>
                              <w:color w:val="FFFFFF"/>
                            </w:rPr>
                          </w:pPr>
                          <w:r w:rsidRPr="002C4363">
                            <w:rPr>
                              <w:color w:val="FFFFFF"/>
                            </w:rPr>
                            <w:t>Liczby i cyfry. Klasa 4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395" o:spid="_x0000_s1029" type="#_x0000_t202" style="position:absolute;margin-left:20.85pt;margin-top:231.5pt;width:32.25pt;height:378.9pt;z-index: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" fillcolor="#666" stroked="f" strokeweight=".5pt">
              <v:path arrowok="t"/>
              <v:textbox style="layout-flow:vertical;mso-layout-flow-alt:bottom-to-top">
                <w:txbxContent>
                  <w:p w:rsidR="003F5CAF" w:rsidRPr="002C4363" w:rsidRDefault="003F5CAF">
                    <w:pPr>
                      <w:jc w:val="center"/>
                      <w:rPr>
                        <w:color w:val="FFFFFF"/>
                      </w:rPr>
                    </w:pPr>
                    <w:r w:rsidRPr="002C4363">
                      <w:rPr>
                        <w:color w:val="FFFFFF"/>
                      </w:rPr>
                      <w:t>Liczby i cyfry. Klasa 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107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8661400</wp:posOffset>
              </wp:positionV>
              <wp:extent cx="680720" cy="962660"/>
              <wp:effectExtent l="0" t="3175" r="0" b="0"/>
              <wp:wrapNone/>
              <wp:docPr id="14" name="Prostokąt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720" cy="962660"/>
                      </a:xfrm>
                      <a:prstGeom prst="rect">
                        <a:avLst/>
                      </a:prstGeom>
                      <a:solidFill>
                        <a:srgbClr val="FF388C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5CAF" w:rsidRDefault="003F5CAF"/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Prostokąt 5" o:spid="_x0000_s1030" style="position:absolute;margin-left:0;margin-top:682pt;width:53.6pt;height:75.8pt;z-index:-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" fillcolor="#ff388c" stroked="f" strokeweight="2pt">
              <v:path arrowok="t"/>
              <v:textbox>
                <w:txbxContent>
                  <w:p w:rsidR="003F5CAF" w:rsidRDefault="003F5CAF"/>
                </w:txbxContent>
              </v:textbox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004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680085" cy="10692765"/>
              <wp:effectExtent l="0" t="0" r="0" b="3810"/>
              <wp:wrapNone/>
              <wp:docPr id="13" name="Prostokąt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085" cy="10692765"/>
                      </a:xfrm>
                      <a:prstGeom prst="rect">
                        <a:avLst/>
                      </a:prstGeom>
                      <a:solidFill>
                        <a:srgbClr val="66666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5CAF" w:rsidRDefault="003F5CAF"/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Prostokąt 4" o:spid="_x0000_s1031" style="position:absolute;margin-left:0;margin-top:0;width:53.55pt;height:841.95pt;z-index:-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" fillcolor="#666" stroked="f" strokeweight="2pt">
              <v:path arrowok="t"/>
              <v:textbox>
                <w:txbxContent>
                  <w:p w:rsidR="003F5CAF" w:rsidRDefault="003F5CAF"/>
                </w:txbxContent>
              </v:textbox>
              <w10:wrap anchorx="page" anchory="page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5CAF" w:rsidRDefault="007C437A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6880225" cy="10692765"/>
              <wp:effectExtent l="0" t="0" r="0" b="3810"/>
              <wp:wrapNone/>
              <wp:docPr id="12" name="Rectangl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80225" cy="10692765"/>
                      </a:xfrm>
                      <a:prstGeom prst="rect">
                        <a:avLst/>
                      </a:prstGeom>
                      <a:gradFill rotWithShape="1">
                        <a:gsLst>
                          <a:gs pos="0">
                            <a:srgbClr val="FFFFFF"/>
                          </a:gs>
                          <a:gs pos="75000">
                            <a:srgbClr val="FFFFFF"/>
                          </a:gs>
                          <a:gs pos="100000">
                            <a:srgbClr val="DADADA"/>
                          </a:gs>
                        </a:gsLst>
                        <a:path path="shape">
                          <a:fillToRect l="20000" t="50000" r="80000" b="50000"/>
                        </a:path>
                      </a:gra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5" o:spid="_x0000_s1026" style="position:absolute;margin-left:0;margin-top:0;width:541.75pt;height:841.95pt;z-index:-251656192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" stroked="f" strokeweight="2pt">
              <v:fill color2="#dadada" rotate="t" focusposition="13107f,.5" focussize="" colors="0 white;.75 white;1 #dadada" focus="100%" type="gradientRadial"/>
              <v:path arrowok="t"/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6880225</wp:posOffset>
              </wp:positionH>
              <wp:positionV relativeFrom="page">
                <wp:posOffset>2940050</wp:posOffset>
              </wp:positionV>
              <wp:extent cx="409575" cy="4812030"/>
              <wp:effectExtent l="3175" t="0" r="0" b="1270"/>
              <wp:wrapNone/>
              <wp:docPr id="11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09575" cy="4812030"/>
                      </a:xfrm>
                      <a:prstGeom prst="rect">
                        <a:avLst/>
                      </a:prstGeom>
                      <a:solidFill>
                        <a:srgbClr val="66666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5CAF" w:rsidRPr="002C4363" w:rsidRDefault="003F5CAF">
                          <w:pPr>
                            <w:jc w:val="center"/>
                            <w:rPr>
                              <w:color w:val="FFFFFF"/>
                            </w:rPr>
                          </w:pPr>
                          <w:r w:rsidRPr="002C4363">
                            <w:rPr>
                              <w:color w:val="FFFFFF"/>
                            </w:rPr>
                            <w:t>Liczby i cyfry. Klasa 4</w:t>
                          </w:r>
                        </w:p>
                        <w:p w:rsidR="003F5CAF" w:rsidRPr="002C4363" w:rsidRDefault="003F5CAF">
                          <w:pPr>
                            <w:jc w:val="center"/>
                            <w:rPr>
                              <w:color w:val="FFFFFF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2" type="#_x0000_t202" style="position:absolute;margin-left:541.75pt;margin-top:231.5pt;width:32.25pt;height:378.9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" fillcolor="#666" stroked="f" strokeweight=".5pt">
              <v:path arrowok="t"/>
              <v:textbox style="layout-flow:vertical;mso-layout-flow-alt:bottom-to-top">
                <w:txbxContent>
                  <w:p w:rsidR="003F5CAF" w:rsidRPr="002C4363" w:rsidRDefault="003F5CAF">
                    <w:pPr>
                      <w:jc w:val="center"/>
                      <w:rPr>
                        <w:color w:val="FFFFFF"/>
                      </w:rPr>
                    </w:pPr>
                    <w:r w:rsidRPr="002C4363">
                      <w:rPr>
                        <w:color w:val="FFFFFF"/>
                      </w:rPr>
                      <w:t>Liczby i cyfry. Klasa 4</w:t>
                    </w:r>
                  </w:p>
                  <w:p w:rsidR="003F5CAF" w:rsidRPr="002C4363" w:rsidRDefault="003F5CAF">
                    <w:pPr>
                      <w:jc w:val="center"/>
                      <w:rPr>
                        <w:color w:val="FFFFFF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posOffset>6880225</wp:posOffset>
              </wp:positionH>
              <wp:positionV relativeFrom="page">
                <wp:posOffset>8661400</wp:posOffset>
              </wp:positionV>
              <wp:extent cx="680720" cy="962660"/>
              <wp:effectExtent l="3175" t="3175" r="1905" b="0"/>
              <wp:wrapNone/>
              <wp:docPr id="10" name="Rectangl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720" cy="962660"/>
                      </a:xfrm>
                      <a:prstGeom prst="rect">
                        <a:avLst/>
                      </a:prstGeom>
                      <a:solidFill>
                        <a:srgbClr val="FF388C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5CAF" w:rsidRDefault="003F5CAF"/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7" o:spid="_x0000_s1033" style="position:absolute;margin-left:541.75pt;margin-top:682pt;width:53.6pt;height:75.8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" fillcolor="#ff388c" stroked="f" strokeweight="2pt">
              <v:path arrowok="t"/>
              <v:textbox>
                <w:txbxContent>
                  <w:p w:rsidR="003F5CAF" w:rsidRDefault="003F5CAF"/>
                </w:txbxContent>
              </v:textbox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1" allowOverlap="1">
              <wp:simplePos x="0" y="0"/>
              <wp:positionH relativeFrom="page">
                <wp:posOffset>6880225</wp:posOffset>
              </wp:positionH>
              <wp:positionV relativeFrom="page">
                <wp:posOffset>0</wp:posOffset>
              </wp:positionV>
              <wp:extent cx="680720" cy="10692765"/>
              <wp:effectExtent l="3175" t="0" r="1905" b="3810"/>
              <wp:wrapNone/>
              <wp:docPr id="9" name="Rectangl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720" cy="10692765"/>
                      </a:xfrm>
                      <a:prstGeom prst="rect">
                        <a:avLst/>
                      </a:prstGeom>
                      <a:solidFill>
                        <a:srgbClr val="66666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5CAF" w:rsidRDefault="003F5CAF"/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8" o:spid="_x0000_s1034" style="position:absolute;margin-left:541.75pt;margin-top:0;width:53.6pt;height:841.95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" fillcolor="#666" stroked="f" strokeweight="2pt">
              <v:path arrowok="t"/>
              <v:textbox>
                <w:txbxContent>
                  <w:p w:rsidR="003F5CAF" w:rsidRDefault="003F5CAF"/>
                </w:txbxContent>
              </v:textbox>
              <w10:wrap anchorx="page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5CAF" w:rsidRDefault="007C437A" w:rsidP="008D3515">
    <w:pPr>
      <w:pStyle w:val="Nagwek"/>
      <w:tabs>
        <w:tab w:val="clear" w:pos="4320"/>
        <w:tab w:val="clear" w:pos="8640"/>
        <w:tab w:val="left" w:pos="3918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page">
                <wp:posOffset>7012940</wp:posOffset>
              </wp:positionH>
              <wp:positionV relativeFrom="page">
                <wp:posOffset>2940050</wp:posOffset>
              </wp:positionV>
              <wp:extent cx="409575" cy="4812030"/>
              <wp:effectExtent l="2540" t="0" r="0" b="1270"/>
              <wp:wrapNone/>
              <wp:docPr id="2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09575" cy="48120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666666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5CAF" w:rsidRPr="0038484B" w:rsidRDefault="003F5CAF">
                          <w:pPr>
                            <w:jc w:val="center"/>
                            <w:rPr>
                              <w:color w:val="FFFFFF"/>
                            </w:rPr>
                          </w:pPr>
                          <w:r w:rsidRPr="00467236">
                            <w:rPr>
                              <w:rFonts w:ascii="Times New Roman" w:hAnsi="Times New Roman" w:cs="Times New Roman"/>
                              <w:color w:val="333333"/>
                              <w:sz w:val="24"/>
                              <w:szCs w:val="24"/>
                            </w:rPr>
                            <w:t xml:space="preserve">Kolejność wykonywania działań. </w:t>
                          </w:r>
                          <w:r w:rsidRPr="0038484B">
                            <w:rPr>
                              <w:rFonts w:ascii="Times New Roman" w:hAnsi="Times New Roman" w:cs="Times New Roman"/>
                              <w:color w:val="FFFFFF"/>
                              <w:sz w:val="24"/>
                              <w:szCs w:val="24"/>
                            </w:rPr>
                            <w:t>Klasa 4</w:t>
                          </w:r>
                        </w:p>
                        <w:p w:rsidR="003F5CAF" w:rsidRPr="0038484B" w:rsidRDefault="003F5CAF">
                          <w:pPr>
                            <w:jc w:val="center"/>
                            <w:rPr>
                              <w:color w:val="FFFFFF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41" type="#_x0000_t202" style="position:absolute;margin-left:552.2pt;margin-top:231.5pt;width:32.25pt;height:378.9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" filled="f" fillcolor="#666" stroked="f" strokeweight=".5pt">
              <v:path arrowok="t"/>
              <v:textbox style="layout-flow:vertical;mso-layout-flow-alt:bottom-to-top">
                <w:txbxContent>
                  <w:p w:rsidR="003F5CAF" w:rsidRPr="0038484B" w:rsidRDefault="003F5CAF">
                    <w:pPr>
                      <w:jc w:val="center"/>
                      <w:rPr>
                        <w:color w:val="FFFFFF"/>
                      </w:rPr>
                    </w:pPr>
                    <w:r w:rsidRPr="00467236">
                      <w:rPr>
                        <w:rFonts w:ascii="Times New Roman" w:hAnsi="Times New Roman" w:cs="Times New Roman"/>
                        <w:color w:val="333333"/>
                        <w:sz w:val="24"/>
                        <w:szCs w:val="24"/>
                      </w:rPr>
                      <w:t xml:space="preserve">Kolejność wykonywania działań. </w:t>
                    </w:r>
                    <w:r w:rsidRPr="0038484B">
                      <w:rPr>
                        <w:rFonts w:ascii="Times New Roman" w:hAnsi="Times New Roman" w:cs="Times New Roman"/>
                        <w:color w:val="FFFFFF"/>
                        <w:sz w:val="24"/>
                        <w:szCs w:val="24"/>
                      </w:rPr>
                      <w:t>Klasa 4</w:t>
                    </w:r>
                  </w:p>
                  <w:p w:rsidR="003F5CAF" w:rsidRPr="0038484B" w:rsidRDefault="003F5CAF">
                    <w:pPr>
                      <w:jc w:val="center"/>
                      <w:rPr>
                        <w:color w:val="FFFFFF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>
              <wp:simplePos x="0" y="0"/>
              <wp:positionH relativeFrom="page">
                <wp:posOffset>6880225</wp:posOffset>
              </wp:positionH>
              <wp:positionV relativeFrom="page">
                <wp:posOffset>0</wp:posOffset>
              </wp:positionV>
              <wp:extent cx="680720" cy="10692765"/>
              <wp:effectExtent l="22225" t="19050" r="40005" b="51435"/>
              <wp:wrapNone/>
              <wp:docPr id="1" name="Rectangl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720" cy="10692765"/>
                      </a:xfrm>
                      <a:prstGeom prst="rect">
                        <a:avLst/>
                      </a:prstGeom>
                      <a:solidFill>
                        <a:srgbClr val="9BBB59"/>
                      </a:solidFill>
                      <a:ln w="38100">
                        <a:solidFill>
                          <a:srgbClr val="F2F2F2"/>
                        </a:solidFill>
                        <a:miter lim="800000"/>
                        <a:headEnd/>
                        <a:tailEnd/>
                      </a:ln>
                      <a:effectLst>
                        <a:outerShdw dist="28398" dir="3806097" algn="ctr" rotWithShape="0">
                          <a:srgbClr val="4E6128">
                            <a:alpha val="50000"/>
                          </a:srgbClr>
                        </a:outerShdw>
                      </a:effectLst>
                    </wps:spPr>
                    <wps:txbx>
                      <w:txbxContent>
                        <w:p w:rsidR="003F5CAF" w:rsidRDefault="003F5CAF"/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6" o:spid="_x0000_s1042" style="position:absolute;margin-left:541.75pt;margin-top:0;width:53.6pt;height:841.9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" fillcolor="#9bbb59" strokecolor="#f2f2f2" strokeweight="3pt">
              <v:shadow on="t" color="#4e6128" opacity=".5" offset="1pt"/>
              <v:path arrowok="t"/>
              <v:textbox>
                <w:txbxContent>
                  <w:p w:rsidR="003F5CAF" w:rsidRDefault="003F5CAF"/>
                </w:txbxContent>
              </v:textbox>
              <w10:wrap anchorx="page" anchory="page"/>
            </v:rect>
          </w:pict>
        </mc:Fallback>
      </mc:AlternateContent>
    </w:r>
    <w:r w:rsidR="003F5CAF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E0C0C54A"/>
    <w:lvl w:ilvl="0">
      <w:start w:val="1"/>
      <w:numFmt w:val="bullet"/>
      <w:pStyle w:val="Listapunktowana5"/>
      <w:lvlText w:val="○"/>
      <w:lvlJc w:val="left"/>
      <w:pPr>
        <w:ind w:left="1800" w:hanging="360"/>
      </w:pPr>
      <w:rPr>
        <w:rFonts w:ascii="Monotype Corsiva" w:hAnsi="Monotype Corsiva" w:cs="Monotype Corsiva" w:hint="default"/>
        <w:color w:val="auto"/>
      </w:rPr>
    </w:lvl>
  </w:abstractNum>
  <w:abstractNum w:abstractNumId="1">
    <w:nsid w:val="FFFFFF81"/>
    <w:multiLevelType w:val="singleLevel"/>
    <w:tmpl w:val="9A8A1DFA"/>
    <w:lvl w:ilvl="0">
      <w:start w:val="1"/>
      <w:numFmt w:val="bullet"/>
      <w:pStyle w:val="Listapunktowana4"/>
      <w:lvlText w:val=""/>
      <w:lvlJc w:val="left"/>
      <w:pPr>
        <w:ind w:left="1440" w:hanging="360"/>
      </w:pPr>
      <w:rPr>
        <w:rFonts w:ascii="Symbol" w:hAnsi="Symbol" w:cs="Symbol" w:hint="default"/>
        <w:color w:val="auto"/>
      </w:rPr>
    </w:lvl>
  </w:abstractNum>
  <w:abstractNum w:abstractNumId="2">
    <w:nsid w:val="FFFFFF82"/>
    <w:multiLevelType w:val="singleLevel"/>
    <w:tmpl w:val="4AAC3C4A"/>
    <w:lvl w:ilvl="0">
      <w:start w:val="1"/>
      <w:numFmt w:val="bullet"/>
      <w:pStyle w:val="Listapunktowana3"/>
      <w:lvlText w:val=""/>
      <w:lvlJc w:val="left"/>
      <w:pPr>
        <w:ind w:left="1080" w:hanging="360"/>
      </w:pPr>
      <w:rPr>
        <w:rFonts w:ascii="Symbol" w:hAnsi="Symbol" w:cs="Symbol" w:hint="default"/>
        <w:color w:val="FF388C"/>
      </w:rPr>
    </w:lvl>
  </w:abstractNum>
  <w:abstractNum w:abstractNumId="3">
    <w:nsid w:val="FFFFFF83"/>
    <w:multiLevelType w:val="singleLevel"/>
    <w:tmpl w:val="3EFA84BC"/>
    <w:lvl w:ilvl="0">
      <w:start w:val="1"/>
      <w:numFmt w:val="bullet"/>
      <w:pStyle w:val="Listapunktowana2"/>
      <w:lvlText w:val=""/>
      <w:lvlJc w:val="left"/>
      <w:pPr>
        <w:ind w:left="720" w:hanging="360"/>
      </w:pPr>
      <w:rPr>
        <w:rFonts w:ascii="Symbol" w:hAnsi="Symbol" w:cs="Symbol" w:hint="default"/>
        <w:color w:val="FF388C"/>
      </w:rPr>
    </w:lvl>
  </w:abstractNum>
  <w:abstractNum w:abstractNumId="4">
    <w:nsid w:val="FFFFFF89"/>
    <w:multiLevelType w:val="singleLevel"/>
    <w:tmpl w:val="3932A106"/>
    <w:lvl w:ilvl="0">
      <w:start w:val="1"/>
      <w:numFmt w:val="bullet"/>
      <w:pStyle w:val="Listapunktowana"/>
      <w:lvlText w:val=""/>
      <w:lvlJc w:val="left"/>
      <w:pPr>
        <w:ind w:left="360" w:hanging="360"/>
      </w:pPr>
      <w:rPr>
        <w:rFonts w:ascii="Symbol" w:hAnsi="Symbol" w:cs="Symbol" w:hint="default"/>
        <w:color w:val="FF388C"/>
      </w:rPr>
    </w:lvl>
  </w:abstractNum>
  <w:abstractNum w:abstractNumId="5">
    <w:nsid w:val="58B024A8"/>
    <w:multiLevelType w:val="hybridMultilevel"/>
    <w:tmpl w:val="F8EE8056"/>
    <w:lvl w:ilvl="0" w:tplc="577C9AF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i w:val="0"/>
        <w:iCs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4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defaultTabStop w:val="709"/>
  <w:hyphenationZone w:val="420"/>
  <w:doNotHyphenateCaps/>
  <w:evenAndOddHeader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3515"/>
    <w:rsid w:val="00002161"/>
    <w:rsid w:val="000242FB"/>
    <w:rsid w:val="000335B4"/>
    <w:rsid w:val="00057357"/>
    <w:rsid w:val="00076A0C"/>
    <w:rsid w:val="000C6E4E"/>
    <w:rsid w:val="000D1D6A"/>
    <w:rsid w:val="000E7550"/>
    <w:rsid w:val="0011188E"/>
    <w:rsid w:val="001454D2"/>
    <w:rsid w:val="00152027"/>
    <w:rsid w:val="001614F1"/>
    <w:rsid w:val="00172C93"/>
    <w:rsid w:val="00190708"/>
    <w:rsid w:val="001914FB"/>
    <w:rsid w:val="00216359"/>
    <w:rsid w:val="002843F1"/>
    <w:rsid w:val="002C4363"/>
    <w:rsid w:val="003012F8"/>
    <w:rsid w:val="003367CA"/>
    <w:rsid w:val="0036692F"/>
    <w:rsid w:val="0038484B"/>
    <w:rsid w:val="0038487C"/>
    <w:rsid w:val="00384986"/>
    <w:rsid w:val="003C0F7A"/>
    <w:rsid w:val="003F5CAF"/>
    <w:rsid w:val="00405DB7"/>
    <w:rsid w:val="00456B46"/>
    <w:rsid w:val="00457293"/>
    <w:rsid w:val="00467236"/>
    <w:rsid w:val="004807AE"/>
    <w:rsid w:val="0048674D"/>
    <w:rsid w:val="00495CF1"/>
    <w:rsid w:val="004C6E9D"/>
    <w:rsid w:val="00500E92"/>
    <w:rsid w:val="00524E3C"/>
    <w:rsid w:val="00525657"/>
    <w:rsid w:val="00526002"/>
    <w:rsid w:val="00533D49"/>
    <w:rsid w:val="005343CA"/>
    <w:rsid w:val="00541E77"/>
    <w:rsid w:val="00567D35"/>
    <w:rsid w:val="005A35F7"/>
    <w:rsid w:val="005A522C"/>
    <w:rsid w:val="005B3020"/>
    <w:rsid w:val="005D1E81"/>
    <w:rsid w:val="006055F4"/>
    <w:rsid w:val="00633D4C"/>
    <w:rsid w:val="00642B2A"/>
    <w:rsid w:val="006D6C44"/>
    <w:rsid w:val="006F542C"/>
    <w:rsid w:val="00710464"/>
    <w:rsid w:val="007137D8"/>
    <w:rsid w:val="00734404"/>
    <w:rsid w:val="007404D3"/>
    <w:rsid w:val="00775435"/>
    <w:rsid w:val="00775594"/>
    <w:rsid w:val="00784236"/>
    <w:rsid w:val="007C437A"/>
    <w:rsid w:val="007E27DF"/>
    <w:rsid w:val="007F7E19"/>
    <w:rsid w:val="00821881"/>
    <w:rsid w:val="00822FD0"/>
    <w:rsid w:val="008250EF"/>
    <w:rsid w:val="00843B80"/>
    <w:rsid w:val="0086594A"/>
    <w:rsid w:val="0089261B"/>
    <w:rsid w:val="008D3515"/>
    <w:rsid w:val="008E3144"/>
    <w:rsid w:val="008F6AA2"/>
    <w:rsid w:val="008F7EA5"/>
    <w:rsid w:val="00905371"/>
    <w:rsid w:val="009206CC"/>
    <w:rsid w:val="00934FF9"/>
    <w:rsid w:val="00940D11"/>
    <w:rsid w:val="00942478"/>
    <w:rsid w:val="0096239C"/>
    <w:rsid w:val="00974BFF"/>
    <w:rsid w:val="009839FA"/>
    <w:rsid w:val="00985556"/>
    <w:rsid w:val="00986499"/>
    <w:rsid w:val="009926A0"/>
    <w:rsid w:val="009A7FDD"/>
    <w:rsid w:val="009B41E8"/>
    <w:rsid w:val="009B5BE8"/>
    <w:rsid w:val="009E4734"/>
    <w:rsid w:val="009E5071"/>
    <w:rsid w:val="009F6C8B"/>
    <w:rsid w:val="00A0761B"/>
    <w:rsid w:val="00A105F4"/>
    <w:rsid w:val="00A157C3"/>
    <w:rsid w:val="00A42739"/>
    <w:rsid w:val="00A65BF4"/>
    <w:rsid w:val="00A70E60"/>
    <w:rsid w:val="00AB20C3"/>
    <w:rsid w:val="00AD0E2A"/>
    <w:rsid w:val="00B20264"/>
    <w:rsid w:val="00B2712A"/>
    <w:rsid w:val="00B67C58"/>
    <w:rsid w:val="00B725F1"/>
    <w:rsid w:val="00B764C0"/>
    <w:rsid w:val="00B77A38"/>
    <w:rsid w:val="00B80411"/>
    <w:rsid w:val="00BB740B"/>
    <w:rsid w:val="00BD2E8A"/>
    <w:rsid w:val="00BE75CE"/>
    <w:rsid w:val="00C06779"/>
    <w:rsid w:val="00C56F1F"/>
    <w:rsid w:val="00C9092E"/>
    <w:rsid w:val="00CC4027"/>
    <w:rsid w:val="00CD2CE1"/>
    <w:rsid w:val="00CE577E"/>
    <w:rsid w:val="00D3383F"/>
    <w:rsid w:val="00D502FF"/>
    <w:rsid w:val="00D62D67"/>
    <w:rsid w:val="00D9206C"/>
    <w:rsid w:val="00D96EBA"/>
    <w:rsid w:val="00E17053"/>
    <w:rsid w:val="00E272AE"/>
    <w:rsid w:val="00E3218D"/>
    <w:rsid w:val="00E32EC0"/>
    <w:rsid w:val="00E4620A"/>
    <w:rsid w:val="00EC015C"/>
    <w:rsid w:val="00EC4C37"/>
    <w:rsid w:val="00F04594"/>
    <w:rsid w:val="00F145C7"/>
    <w:rsid w:val="00F3593D"/>
    <w:rsid w:val="00F42F1F"/>
    <w:rsid w:val="00F53D26"/>
    <w:rsid w:val="00F731D5"/>
    <w:rsid w:val="00F74751"/>
    <w:rsid w:val="00FC485E"/>
    <w:rsid w:val="00FF1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qFormat="1"/>
    <w:lsdException w:name="heading 2" w:semiHidden="0" w:qFormat="1"/>
    <w:lsdException w:name="heading 3" w:semiHidden="0" w:qFormat="1"/>
    <w:lsdException w:name="heading 4" w:semiHidden="0" w:qFormat="1"/>
    <w:lsdException w:name="heading 5" w:semiHidden="0" w:qFormat="1"/>
    <w:lsdException w:name="heading 6" w:semiHidden="0" w:qFormat="1"/>
    <w:lsdException w:name="heading 7" w:semiHidden="0" w:qFormat="1"/>
    <w:lsdException w:name="heading 8" w:semiHidden="0" w:qFormat="1"/>
    <w:lsdException w:name="heading 9" w:semiHidden="0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Normal Indent" w:unhideWhenUsed="1"/>
    <w:lsdException w:name="footnote text" w:unhideWhenUsed="1"/>
    <w:lsdException w:name="annotation text" w:unhideWhenUsed="1"/>
    <w:lsdException w:name="index heading" w:unhideWhenUsed="1"/>
    <w:lsdException w:name="caption" w:semiHidden="0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semiHidden="0" w:qFormat="1"/>
    <w:lsdException w:name="Body Text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qFormat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unhideWhenUsed="1"/>
    <w:lsdException w:name="Body Text Indent 2" w:unhideWhenUsed="1"/>
    <w:lsdException w:name="Body Text Indent 3" w:unhideWhenUsed="1"/>
    <w:lsdException w:name="FollowedHyperlink" w:unhideWhenUsed="1"/>
    <w:lsdException w:name="Strong" w:semiHidden="0" w:qFormat="1"/>
    <w:lsdException w:name="Emphasis" w:semiHidden="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Table Grid" w:semiHidden="0"/>
    <w:lsdException w:name="Table Theme" w:unhideWhenUsed="1"/>
    <w:lsdException w:name="No Spacing" w:semiHidden="0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qFormat="1"/>
    <w:lsdException w:name="Quote" w:semiHidden="0" w:qFormat="1"/>
    <w:lsdException w:name="Intense Quote" w:semiHidden="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/>
    <w:lsdException w:name="Colorful Grid Accent 5" w:semiHidden="0" w:uiPriority="73"/>
    <w:lsdException w:name="Light Shading Accent 6" w:semiHidden="0" w:uiPriority="60"/>
    <w:lsdException w:name="Light List Accent 6" w:semiHidden="0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qFormat="1"/>
    <w:lsdException w:name="Intense Emphasis" w:semiHidden="0" w:qFormat="1"/>
    <w:lsdException w:name="Subtle Reference" w:semiHidden="0" w:qFormat="1"/>
    <w:lsdException w:name="Intense Reference" w:semiHidden="0" w:qFormat="1"/>
    <w:lsdException w:name="Book Title" w:semiHidden="0" w:qFormat="1"/>
    <w:lsdException w:name="Bibliography" w:uiPriority="37" w:unhideWhenUsed="1"/>
    <w:lsdException w:name="TOC Heading" w:semiHidden="0" w:qFormat="1"/>
  </w:latentStyles>
  <w:style w:type="paragraph" w:default="1" w:styleId="Normalny">
    <w:name w:val="Normal"/>
    <w:qFormat/>
    <w:rsid w:val="00775435"/>
    <w:pPr>
      <w:spacing w:after="160" w:line="259" w:lineRule="auto"/>
    </w:pPr>
    <w:rPr>
      <w:rFonts w:cs="Calibri"/>
      <w:color w:val="244061"/>
      <w:sz w:val="32"/>
      <w:szCs w:val="32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D502FF"/>
    <w:pPr>
      <w:keepNext/>
      <w:keepLines/>
      <w:spacing w:before="360" w:after="0" w:line="240" w:lineRule="auto"/>
      <w:outlineLvl w:val="0"/>
    </w:pPr>
    <w:rPr>
      <w:rFonts w:ascii="Cambria" w:eastAsia="Times New Roman" w:hAnsi="Cambria" w:cs="Cambria"/>
      <w:color w:val="000000"/>
      <w:lang w:eastAsia="pl-PL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D502FF"/>
    <w:pPr>
      <w:keepNext/>
      <w:keepLines/>
      <w:spacing w:before="120" w:after="0" w:line="240" w:lineRule="auto"/>
      <w:outlineLvl w:val="1"/>
    </w:pPr>
    <w:rPr>
      <w:rFonts w:ascii="Cambria" w:eastAsia="Times New Roman" w:hAnsi="Cambria" w:cs="Cambria"/>
      <w:color w:val="000000"/>
      <w:sz w:val="28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D502FF"/>
    <w:pPr>
      <w:keepNext/>
      <w:keepLines/>
      <w:spacing w:before="20" w:after="0" w:line="240" w:lineRule="auto"/>
      <w:outlineLvl w:val="2"/>
    </w:pPr>
    <w:rPr>
      <w:rFonts w:eastAsia="Times New Roman"/>
      <w:b/>
      <w:bCs/>
      <w:color w:val="000000"/>
      <w:sz w:val="24"/>
      <w:szCs w:val="24"/>
      <w:lang w:eastAsia="pl-PL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D502FF"/>
    <w:pPr>
      <w:keepNext/>
      <w:keepLines/>
      <w:spacing w:before="200" w:after="0" w:line="264" w:lineRule="auto"/>
      <w:outlineLvl w:val="3"/>
    </w:pPr>
    <w:rPr>
      <w:rFonts w:ascii="Cambria" w:eastAsia="Times New Roman" w:hAnsi="Cambria" w:cs="Cambria"/>
      <w:b/>
      <w:bCs/>
      <w:i/>
      <w:iCs/>
      <w:color w:val="000000"/>
      <w:sz w:val="20"/>
      <w:szCs w:val="20"/>
      <w:lang w:eastAsia="pl-PL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D502FF"/>
    <w:pPr>
      <w:keepNext/>
      <w:keepLines/>
      <w:spacing w:before="200" w:after="0" w:line="264" w:lineRule="auto"/>
      <w:outlineLvl w:val="4"/>
    </w:pPr>
    <w:rPr>
      <w:rFonts w:ascii="Cambria" w:eastAsia="Times New Roman" w:hAnsi="Cambria" w:cs="Cambria"/>
      <w:color w:val="000000"/>
      <w:sz w:val="20"/>
      <w:szCs w:val="20"/>
      <w:lang w:eastAsia="pl-PL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D502FF"/>
    <w:pPr>
      <w:keepNext/>
      <w:keepLines/>
      <w:spacing w:before="200" w:after="0" w:line="264" w:lineRule="auto"/>
      <w:outlineLvl w:val="5"/>
    </w:pPr>
    <w:rPr>
      <w:rFonts w:ascii="Cambria" w:eastAsia="Times New Roman" w:hAnsi="Cambria" w:cs="Cambria"/>
      <w:i/>
      <w:iCs/>
      <w:color w:val="000000"/>
      <w:sz w:val="20"/>
      <w:szCs w:val="20"/>
      <w:lang w:eastAsia="pl-PL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D502FF"/>
    <w:pPr>
      <w:keepNext/>
      <w:keepLines/>
      <w:spacing w:before="200" w:after="0" w:line="264" w:lineRule="auto"/>
      <w:outlineLvl w:val="6"/>
    </w:pPr>
    <w:rPr>
      <w:rFonts w:ascii="Cambria" w:eastAsia="Times New Roman" w:hAnsi="Cambria" w:cs="Cambria"/>
      <w:i/>
      <w:iCs/>
      <w:color w:val="000000"/>
      <w:sz w:val="20"/>
      <w:szCs w:val="20"/>
      <w:lang w:eastAsia="pl-PL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D502FF"/>
    <w:pPr>
      <w:keepNext/>
      <w:keepLines/>
      <w:spacing w:before="200" w:after="0" w:line="264" w:lineRule="auto"/>
      <w:outlineLvl w:val="7"/>
    </w:pPr>
    <w:rPr>
      <w:rFonts w:ascii="Cambria" w:eastAsia="Times New Roman" w:hAnsi="Cambria" w:cs="Cambria"/>
      <w:color w:val="000000"/>
      <w:sz w:val="20"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D502FF"/>
    <w:pPr>
      <w:keepNext/>
      <w:keepLines/>
      <w:spacing w:before="200" w:after="0" w:line="264" w:lineRule="auto"/>
      <w:outlineLvl w:val="8"/>
    </w:pPr>
    <w:rPr>
      <w:rFonts w:ascii="Cambria" w:eastAsia="Times New Roman" w:hAnsi="Cambria" w:cs="Cambria"/>
      <w:i/>
      <w:iCs/>
      <w:color w:val="00000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rsid w:val="00D502FF"/>
    <w:rPr>
      <w:rFonts w:ascii="Cambria" w:hAnsi="Cambria" w:cs="Cambria"/>
      <w:color w:val="000000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9"/>
    <w:semiHidden/>
    <w:rsid w:val="00D502FF"/>
    <w:rPr>
      <w:rFonts w:ascii="Cambria" w:hAnsi="Cambria" w:cs="Cambria"/>
      <w:color w:val="000000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9"/>
    <w:semiHidden/>
    <w:rsid w:val="00D502FF"/>
    <w:rPr>
      <w:rFonts w:eastAsia="Times New Roman"/>
      <w:b/>
      <w:bCs/>
      <w:color w:val="000000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9"/>
    <w:semiHidden/>
    <w:rsid w:val="00D502FF"/>
    <w:rPr>
      <w:rFonts w:ascii="Cambria" w:hAnsi="Cambria" w:cs="Cambria"/>
      <w:b/>
      <w:bCs/>
      <w:i/>
      <w:iCs/>
      <w:color w:val="000000"/>
    </w:rPr>
  </w:style>
  <w:style w:type="character" w:customStyle="1" w:styleId="Nagwek5Znak">
    <w:name w:val="Nagłówek 5 Znak"/>
    <w:basedOn w:val="Domylnaczcionkaakapitu"/>
    <w:link w:val="Nagwek5"/>
    <w:uiPriority w:val="99"/>
    <w:semiHidden/>
    <w:rsid w:val="00D502FF"/>
    <w:rPr>
      <w:rFonts w:ascii="Cambria" w:hAnsi="Cambria" w:cs="Cambria"/>
      <w:color w:val="000000"/>
    </w:rPr>
  </w:style>
  <w:style w:type="character" w:customStyle="1" w:styleId="Nagwek6Znak">
    <w:name w:val="Nagłówek 6 Znak"/>
    <w:basedOn w:val="Domylnaczcionkaakapitu"/>
    <w:link w:val="Nagwek6"/>
    <w:uiPriority w:val="99"/>
    <w:semiHidden/>
    <w:rsid w:val="00D502FF"/>
    <w:rPr>
      <w:rFonts w:ascii="Cambria" w:hAnsi="Cambria" w:cs="Cambria"/>
      <w:i/>
      <w:iCs/>
      <w:color w:val="000000"/>
    </w:rPr>
  </w:style>
  <w:style w:type="character" w:customStyle="1" w:styleId="Nagwek7Znak">
    <w:name w:val="Nagłówek 7 Znak"/>
    <w:basedOn w:val="Domylnaczcionkaakapitu"/>
    <w:link w:val="Nagwek7"/>
    <w:uiPriority w:val="99"/>
    <w:semiHidden/>
    <w:rsid w:val="00D502FF"/>
    <w:rPr>
      <w:rFonts w:ascii="Cambria" w:hAnsi="Cambria" w:cs="Cambria"/>
      <w:i/>
      <w:iCs/>
      <w:color w:val="000000"/>
    </w:rPr>
  </w:style>
  <w:style w:type="character" w:customStyle="1" w:styleId="Nagwek8Znak">
    <w:name w:val="Nagłówek 8 Znak"/>
    <w:basedOn w:val="Domylnaczcionkaakapitu"/>
    <w:link w:val="Nagwek8"/>
    <w:uiPriority w:val="99"/>
    <w:semiHidden/>
    <w:rsid w:val="00D502FF"/>
    <w:rPr>
      <w:rFonts w:ascii="Cambria" w:hAnsi="Cambria" w:cs="Cambria"/>
      <w:color w:val="000000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9"/>
    <w:semiHidden/>
    <w:rsid w:val="00D502FF"/>
    <w:rPr>
      <w:rFonts w:ascii="Cambria" w:hAnsi="Cambria" w:cs="Cambria"/>
      <w:i/>
      <w:iCs/>
      <w:color w:val="000000"/>
      <w:sz w:val="20"/>
      <w:szCs w:val="20"/>
    </w:rPr>
  </w:style>
  <w:style w:type="character" w:styleId="Pogrubienie">
    <w:name w:val="Strong"/>
    <w:basedOn w:val="Domylnaczcionkaakapitu"/>
    <w:uiPriority w:val="99"/>
    <w:qFormat/>
    <w:rsid w:val="00D502FF"/>
    <w:rPr>
      <w:b/>
      <w:bCs/>
    </w:rPr>
  </w:style>
  <w:style w:type="character" w:styleId="Uwydatnienie">
    <w:name w:val="Emphasis"/>
    <w:basedOn w:val="Domylnaczcionkaakapitu"/>
    <w:uiPriority w:val="99"/>
    <w:qFormat/>
    <w:rsid w:val="00D502FF"/>
    <w:rPr>
      <w:i/>
      <w:iCs/>
      <w:color w:val="000000"/>
    </w:rPr>
  </w:style>
  <w:style w:type="character" w:customStyle="1" w:styleId="Odwoanieintensywneznak">
    <w:name w:val="Odwołanie intensywne (znak)"/>
    <w:uiPriority w:val="99"/>
    <w:rsid w:val="00D502FF"/>
    <w:rPr>
      <w:b/>
      <w:bCs/>
      <w:color w:val="000000"/>
      <w:sz w:val="20"/>
      <w:szCs w:val="20"/>
      <w:u w:val="single"/>
    </w:rPr>
  </w:style>
  <w:style w:type="character" w:customStyle="1" w:styleId="Odwoaniedelikatneznak">
    <w:name w:val="Odwołanie delikatne (znak)"/>
    <w:uiPriority w:val="99"/>
    <w:rsid w:val="00D502FF"/>
    <w:rPr>
      <w:color w:val="000000"/>
      <w:sz w:val="20"/>
      <w:szCs w:val="20"/>
      <w:u w:val="single"/>
    </w:rPr>
  </w:style>
  <w:style w:type="character" w:customStyle="1" w:styleId="Tytuksikiznak">
    <w:name w:val="Tytuł książki (znak)"/>
    <w:uiPriority w:val="99"/>
    <w:rsid w:val="00D502FF"/>
    <w:rPr>
      <w:rFonts w:ascii="Cambria" w:hAnsi="Cambria" w:cs="Cambria"/>
      <w:b/>
      <w:bCs/>
      <w:i/>
      <w:iCs/>
      <w:color w:val="000000"/>
      <w:sz w:val="20"/>
      <w:szCs w:val="20"/>
    </w:rPr>
  </w:style>
  <w:style w:type="character" w:customStyle="1" w:styleId="Wyrnienieintensywneznak">
    <w:name w:val="Wyróżnienie intensywne (znak)"/>
    <w:uiPriority w:val="99"/>
    <w:rsid w:val="00D502FF"/>
    <w:rPr>
      <w:b/>
      <w:bCs/>
      <w:i/>
      <w:iCs/>
      <w:color w:val="000000"/>
      <w:sz w:val="20"/>
      <w:szCs w:val="20"/>
    </w:rPr>
  </w:style>
  <w:style w:type="character" w:customStyle="1" w:styleId="Wyrnieniedelikatneznak">
    <w:name w:val="Wyróżnienie delikatne (znak)"/>
    <w:uiPriority w:val="99"/>
    <w:rsid w:val="00D502FF"/>
    <w:rPr>
      <w:i/>
      <w:iCs/>
      <w:color w:val="000000"/>
      <w:sz w:val="20"/>
      <w:szCs w:val="20"/>
    </w:rPr>
  </w:style>
  <w:style w:type="paragraph" w:styleId="Cytat">
    <w:name w:val="Quote"/>
    <w:basedOn w:val="Normalny"/>
    <w:next w:val="Normalny"/>
    <w:link w:val="CytatZnak"/>
    <w:uiPriority w:val="99"/>
    <w:qFormat/>
    <w:rsid w:val="00D502FF"/>
    <w:pPr>
      <w:spacing w:before="160" w:line="300" w:lineRule="auto"/>
      <w:ind w:left="144" w:right="144"/>
      <w:jc w:val="center"/>
    </w:pPr>
    <w:rPr>
      <w:rFonts w:ascii="Cambria" w:eastAsia="Times New Roman" w:hAnsi="Cambria" w:cs="Cambria"/>
      <w:i/>
      <w:iCs/>
      <w:color w:val="000000"/>
      <w:sz w:val="24"/>
      <w:szCs w:val="24"/>
      <w:lang w:eastAsia="pl-PL"/>
    </w:rPr>
  </w:style>
  <w:style w:type="character" w:customStyle="1" w:styleId="CytatZnak">
    <w:name w:val="Cytat Znak"/>
    <w:basedOn w:val="Domylnaczcionkaakapitu"/>
    <w:link w:val="Cytat"/>
    <w:uiPriority w:val="99"/>
    <w:rsid w:val="00D502FF"/>
    <w:rPr>
      <w:rFonts w:ascii="Cambria" w:hAnsi="Cambria" w:cs="Cambria"/>
      <w:i/>
      <w:iCs/>
      <w:color w:val="000000"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99"/>
    <w:qFormat/>
    <w:rsid w:val="00D502FF"/>
    <w:pPr>
      <w:pBdr>
        <w:top w:val="single" w:sz="36" w:space="8" w:color="FF388C"/>
        <w:left w:val="single" w:sz="36" w:space="8" w:color="FF388C"/>
        <w:bottom w:val="single" w:sz="36" w:space="8" w:color="FF388C"/>
        <w:right w:val="single" w:sz="36" w:space="8" w:color="FF388C"/>
      </w:pBdr>
      <w:shd w:val="clear" w:color="auto" w:fill="FF388C"/>
      <w:spacing w:before="200" w:after="280" w:line="300" w:lineRule="auto"/>
      <w:ind w:left="936" w:right="936"/>
      <w:jc w:val="center"/>
    </w:pPr>
    <w:rPr>
      <w:rFonts w:eastAsia="Times New Roman"/>
      <w:b/>
      <w:bCs/>
      <w:i/>
      <w:iCs/>
      <w:color w:val="000000"/>
      <w:sz w:val="21"/>
      <w:szCs w:val="21"/>
      <w:lang w:eastAsia="pl-PL"/>
    </w:rPr>
  </w:style>
  <w:style w:type="character" w:customStyle="1" w:styleId="CytatintensywnyZnak">
    <w:name w:val="Cytat intensywny Znak"/>
    <w:basedOn w:val="Domylnaczcionkaakapitu"/>
    <w:link w:val="Cytatintensywny"/>
    <w:uiPriority w:val="99"/>
    <w:rsid w:val="00D502FF"/>
    <w:rPr>
      <w:rFonts w:eastAsia="Times New Roman"/>
      <w:b/>
      <w:bCs/>
      <w:i/>
      <w:iCs/>
      <w:color w:val="000000"/>
      <w:sz w:val="21"/>
      <w:szCs w:val="21"/>
      <w:shd w:val="clear" w:color="auto" w:fill="FF388C"/>
    </w:rPr>
  </w:style>
  <w:style w:type="table" w:styleId="Tabela-Siatka">
    <w:name w:val="Table Grid"/>
    <w:basedOn w:val="Standardowy"/>
    <w:uiPriority w:val="99"/>
    <w:rsid w:val="00D502FF"/>
    <w:rPr>
      <w:rFonts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rsid w:val="00D502FF"/>
    <w:pPr>
      <w:tabs>
        <w:tab w:val="center" w:pos="4320"/>
        <w:tab w:val="right" w:pos="8640"/>
      </w:tabs>
      <w:spacing w:line="264" w:lineRule="auto"/>
    </w:pPr>
    <w:rPr>
      <w:color w:val="000000"/>
      <w:sz w:val="20"/>
      <w:szCs w:val="20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D502FF"/>
    <w:rPr>
      <w:color w:val="000000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D502FF"/>
    <w:pPr>
      <w:tabs>
        <w:tab w:val="center" w:pos="4320"/>
        <w:tab w:val="right" w:pos="8640"/>
      </w:tabs>
      <w:spacing w:line="264" w:lineRule="auto"/>
    </w:pPr>
    <w:rPr>
      <w:color w:val="000000"/>
      <w:sz w:val="20"/>
      <w:szCs w:val="20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D502FF"/>
    <w:rPr>
      <w:color w:val="000000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D502FF"/>
    <w:pPr>
      <w:spacing w:line="264" w:lineRule="auto"/>
    </w:pPr>
    <w:rPr>
      <w:rFonts w:ascii="Tahoma" w:hAnsi="Tahoma" w:cs="Tahoma"/>
      <w:color w:val="000000"/>
      <w:sz w:val="16"/>
      <w:szCs w:val="16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502FF"/>
    <w:rPr>
      <w:rFonts w:ascii="Tahoma" w:hAnsi="Tahoma" w:cs="Tahoma"/>
      <w:color w:val="000000"/>
      <w:sz w:val="16"/>
      <w:szCs w:val="16"/>
    </w:rPr>
  </w:style>
  <w:style w:type="paragraph" w:styleId="Legenda">
    <w:name w:val="caption"/>
    <w:basedOn w:val="Normalny"/>
    <w:next w:val="Normalny"/>
    <w:uiPriority w:val="99"/>
    <w:qFormat/>
    <w:rsid w:val="00D502FF"/>
    <w:pPr>
      <w:spacing w:line="240" w:lineRule="auto"/>
    </w:pPr>
    <w:rPr>
      <w:rFonts w:eastAsia="Times New Roman"/>
      <w:b/>
      <w:bCs/>
      <w:smallCaps/>
      <w:color w:val="666666"/>
      <w:spacing w:val="6"/>
      <w:sz w:val="20"/>
      <w:szCs w:val="20"/>
      <w:lang w:eastAsia="pl-PL"/>
    </w:rPr>
  </w:style>
  <w:style w:type="paragraph" w:styleId="Bezodstpw">
    <w:name w:val="No Spacing"/>
    <w:link w:val="BezodstpwZnak"/>
    <w:uiPriority w:val="99"/>
    <w:qFormat/>
    <w:rsid w:val="00D502FF"/>
    <w:rPr>
      <w:rFonts w:cs="Calibri"/>
    </w:rPr>
  </w:style>
  <w:style w:type="paragraph" w:styleId="Tekstblokowy">
    <w:name w:val="Block Text"/>
    <w:aliases w:val="Cytat blokowy"/>
    <w:basedOn w:val="Normalny"/>
    <w:uiPriority w:val="99"/>
    <w:rsid w:val="00D502FF"/>
    <w:pPr>
      <w:pBdr>
        <w:top w:val="single" w:sz="2" w:space="10" w:color="FF87B9"/>
        <w:bottom w:val="single" w:sz="24" w:space="10" w:color="FF87B9"/>
      </w:pBdr>
      <w:spacing w:after="280" w:line="240" w:lineRule="auto"/>
      <w:ind w:left="1440" w:right="1440"/>
      <w:jc w:val="both"/>
    </w:pPr>
    <w:rPr>
      <w:rFonts w:eastAsia="Times New Roman"/>
      <w:color w:val="FFFFFF"/>
      <w:sz w:val="28"/>
      <w:szCs w:val="28"/>
      <w:lang w:eastAsia="pl-PL"/>
    </w:rPr>
  </w:style>
  <w:style w:type="paragraph" w:styleId="Listapunktowana">
    <w:name w:val="List Bullet"/>
    <w:basedOn w:val="Normalny"/>
    <w:autoRedefine/>
    <w:uiPriority w:val="99"/>
    <w:rsid w:val="00D502FF"/>
    <w:pPr>
      <w:numPr>
        <w:numId w:val="6"/>
      </w:numPr>
      <w:spacing w:after="0" w:line="264" w:lineRule="auto"/>
    </w:pPr>
    <w:rPr>
      <w:sz w:val="21"/>
      <w:szCs w:val="21"/>
      <w:lang w:eastAsia="pl-PL"/>
    </w:rPr>
  </w:style>
  <w:style w:type="paragraph" w:styleId="Listapunktowana2">
    <w:name w:val="List Bullet 2"/>
    <w:basedOn w:val="Normalny"/>
    <w:autoRedefine/>
    <w:uiPriority w:val="99"/>
    <w:rsid w:val="00D502FF"/>
    <w:pPr>
      <w:numPr>
        <w:numId w:val="7"/>
      </w:numPr>
      <w:spacing w:after="0" w:line="264" w:lineRule="auto"/>
    </w:pPr>
    <w:rPr>
      <w:sz w:val="21"/>
      <w:szCs w:val="21"/>
      <w:lang w:eastAsia="pl-PL"/>
    </w:rPr>
  </w:style>
  <w:style w:type="paragraph" w:styleId="Listapunktowana3">
    <w:name w:val="List Bullet 3"/>
    <w:basedOn w:val="Normalny"/>
    <w:autoRedefine/>
    <w:uiPriority w:val="99"/>
    <w:rsid w:val="00D502FF"/>
    <w:pPr>
      <w:numPr>
        <w:numId w:val="8"/>
      </w:numPr>
      <w:spacing w:after="0" w:line="264" w:lineRule="auto"/>
    </w:pPr>
    <w:rPr>
      <w:sz w:val="21"/>
      <w:szCs w:val="21"/>
      <w:lang w:eastAsia="pl-PL"/>
    </w:rPr>
  </w:style>
  <w:style w:type="paragraph" w:styleId="Listapunktowana4">
    <w:name w:val="List Bullet 4"/>
    <w:basedOn w:val="Normalny"/>
    <w:autoRedefine/>
    <w:uiPriority w:val="99"/>
    <w:rsid w:val="00D502FF"/>
    <w:pPr>
      <w:numPr>
        <w:numId w:val="9"/>
      </w:numPr>
      <w:spacing w:after="0" w:line="264" w:lineRule="auto"/>
    </w:pPr>
    <w:rPr>
      <w:sz w:val="21"/>
      <w:szCs w:val="21"/>
      <w:lang w:eastAsia="pl-PL"/>
    </w:rPr>
  </w:style>
  <w:style w:type="paragraph" w:styleId="Listapunktowana5">
    <w:name w:val="List Bullet 5"/>
    <w:basedOn w:val="Normalny"/>
    <w:autoRedefine/>
    <w:uiPriority w:val="99"/>
    <w:rsid w:val="00D502FF"/>
    <w:pPr>
      <w:numPr>
        <w:numId w:val="10"/>
      </w:numPr>
      <w:spacing w:after="0" w:line="264" w:lineRule="auto"/>
    </w:pPr>
    <w:rPr>
      <w:sz w:val="21"/>
      <w:szCs w:val="21"/>
      <w:lang w:eastAsia="pl-PL"/>
    </w:rPr>
  </w:style>
  <w:style w:type="paragraph" w:styleId="Spistreci1">
    <w:name w:val="toc 1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</w:pPr>
    <w:rPr>
      <w:smallCaps/>
      <w:color w:val="E40059"/>
      <w:sz w:val="21"/>
      <w:szCs w:val="21"/>
      <w:lang w:eastAsia="pl-PL"/>
    </w:rPr>
  </w:style>
  <w:style w:type="paragraph" w:styleId="Spistreci2">
    <w:name w:val="toc 2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216"/>
    </w:pPr>
    <w:rPr>
      <w:smallCaps/>
      <w:sz w:val="21"/>
      <w:szCs w:val="21"/>
      <w:lang w:eastAsia="pl-PL"/>
    </w:rPr>
  </w:style>
  <w:style w:type="paragraph" w:styleId="Spistreci3">
    <w:name w:val="toc 3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446"/>
    </w:pPr>
    <w:rPr>
      <w:smallCaps/>
      <w:sz w:val="21"/>
      <w:szCs w:val="21"/>
      <w:lang w:eastAsia="pl-PL"/>
    </w:rPr>
  </w:style>
  <w:style w:type="paragraph" w:styleId="Spistreci4">
    <w:name w:val="toc 4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662"/>
    </w:pPr>
    <w:rPr>
      <w:smallCaps/>
      <w:sz w:val="21"/>
      <w:szCs w:val="21"/>
      <w:lang w:eastAsia="pl-PL"/>
    </w:rPr>
  </w:style>
  <w:style w:type="paragraph" w:styleId="Spistreci5">
    <w:name w:val="toc 5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878"/>
    </w:pPr>
    <w:rPr>
      <w:smallCaps/>
      <w:sz w:val="21"/>
      <w:szCs w:val="21"/>
      <w:lang w:eastAsia="pl-PL"/>
    </w:rPr>
  </w:style>
  <w:style w:type="paragraph" w:styleId="Spistreci6">
    <w:name w:val="toc 6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1094"/>
    </w:pPr>
    <w:rPr>
      <w:smallCaps/>
      <w:sz w:val="21"/>
      <w:szCs w:val="21"/>
      <w:lang w:eastAsia="pl-PL"/>
    </w:rPr>
  </w:style>
  <w:style w:type="paragraph" w:styleId="Spistreci7">
    <w:name w:val="toc 7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1325"/>
    </w:pPr>
    <w:rPr>
      <w:smallCaps/>
      <w:sz w:val="21"/>
      <w:szCs w:val="21"/>
      <w:lang w:eastAsia="pl-PL"/>
    </w:rPr>
  </w:style>
  <w:style w:type="paragraph" w:styleId="Spistreci8">
    <w:name w:val="toc 8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1540"/>
    </w:pPr>
    <w:rPr>
      <w:smallCaps/>
      <w:sz w:val="21"/>
      <w:szCs w:val="21"/>
      <w:lang w:eastAsia="pl-PL"/>
    </w:rPr>
  </w:style>
  <w:style w:type="paragraph" w:styleId="Spistreci9">
    <w:name w:val="toc 9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1760"/>
    </w:pPr>
    <w:rPr>
      <w:smallCaps/>
      <w:sz w:val="21"/>
      <w:szCs w:val="21"/>
      <w:lang w:eastAsia="pl-PL"/>
    </w:rPr>
  </w:style>
  <w:style w:type="character" w:styleId="Hipercze">
    <w:name w:val="Hyperlink"/>
    <w:basedOn w:val="Domylnaczcionkaakapitu"/>
    <w:uiPriority w:val="99"/>
    <w:semiHidden/>
    <w:rsid w:val="00D502FF"/>
    <w:rPr>
      <w:color w:val="000000"/>
      <w:u w:val="single"/>
    </w:rPr>
  </w:style>
  <w:style w:type="character" w:styleId="Tytuksiki">
    <w:name w:val="Book Title"/>
    <w:basedOn w:val="Domylnaczcionkaakapitu"/>
    <w:uiPriority w:val="99"/>
    <w:qFormat/>
    <w:rsid w:val="00D502FF"/>
    <w:rPr>
      <w:b/>
      <w:bCs/>
      <w:smallCaps/>
      <w:spacing w:val="10"/>
    </w:rPr>
  </w:style>
  <w:style w:type="character" w:styleId="Wyrnienieintensywne">
    <w:name w:val="Intense Emphasis"/>
    <w:basedOn w:val="Domylnaczcionkaakapitu"/>
    <w:uiPriority w:val="99"/>
    <w:qFormat/>
    <w:rsid w:val="00D502FF"/>
    <w:rPr>
      <w:b/>
      <w:bCs/>
      <w:i/>
      <w:iCs/>
      <w:color w:val="000000"/>
    </w:rPr>
  </w:style>
  <w:style w:type="character" w:styleId="Odwoanieintensywne">
    <w:name w:val="Intense Reference"/>
    <w:basedOn w:val="Domylnaczcionkaakapitu"/>
    <w:uiPriority w:val="99"/>
    <w:qFormat/>
    <w:rsid w:val="00D502FF"/>
    <w:rPr>
      <w:b/>
      <w:bCs/>
      <w:smallCaps/>
      <w:color w:val="000000"/>
      <w:spacing w:val="5"/>
      <w:u w:val="single"/>
    </w:rPr>
  </w:style>
  <w:style w:type="character" w:styleId="Wyrnieniedelikatne">
    <w:name w:val="Subtle Emphasis"/>
    <w:basedOn w:val="Domylnaczcionkaakapitu"/>
    <w:uiPriority w:val="99"/>
    <w:qFormat/>
    <w:rsid w:val="00D502FF"/>
    <w:rPr>
      <w:i/>
      <w:iCs/>
      <w:color w:val="000000"/>
    </w:rPr>
  </w:style>
  <w:style w:type="character" w:styleId="Odwoaniedelikatne">
    <w:name w:val="Subtle Reference"/>
    <w:basedOn w:val="Domylnaczcionkaakapitu"/>
    <w:uiPriority w:val="99"/>
    <w:qFormat/>
    <w:rsid w:val="00D502FF"/>
    <w:rPr>
      <w:smallCaps/>
      <w:color w:val="000000"/>
      <w:u w:val="single"/>
    </w:rPr>
  </w:style>
  <w:style w:type="paragraph" w:styleId="Zwrotpoegnalny">
    <w:name w:val="Closing"/>
    <w:basedOn w:val="Normalny"/>
    <w:link w:val="ZwrotpoegnalnyZnak"/>
    <w:uiPriority w:val="99"/>
    <w:rsid w:val="00D502FF"/>
    <w:pPr>
      <w:spacing w:before="480" w:after="960" w:line="264" w:lineRule="auto"/>
    </w:pPr>
    <w:rPr>
      <w:b/>
      <w:bCs/>
      <w:color w:val="000000"/>
      <w:sz w:val="21"/>
      <w:szCs w:val="21"/>
      <w:lang w:eastAsia="pl-PL"/>
    </w:rPr>
  </w:style>
  <w:style w:type="character" w:customStyle="1" w:styleId="ZwrotpoegnalnyZnak">
    <w:name w:val="Zwrot pożegnalny Znak"/>
    <w:basedOn w:val="Domylnaczcionkaakapitu"/>
    <w:link w:val="Zwrotpoegnalny"/>
    <w:uiPriority w:val="99"/>
    <w:rsid w:val="00D502FF"/>
    <w:rPr>
      <w:b/>
      <w:bCs/>
      <w:color w:val="000000"/>
      <w:sz w:val="21"/>
      <w:szCs w:val="21"/>
    </w:rPr>
  </w:style>
  <w:style w:type="paragraph" w:customStyle="1" w:styleId="Adresodbiorcy">
    <w:name w:val="Adres odbiorcy"/>
    <w:basedOn w:val="Bezodstpw"/>
    <w:link w:val="Adresodbiorcyznak"/>
    <w:uiPriority w:val="99"/>
    <w:rsid w:val="00D502FF"/>
    <w:pPr>
      <w:spacing w:after="360"/>
    </w:pPr>
    <w:rPr>
      <w:color w:val="000000"/>
      <w:sz w:val="21"/>
      <w:szCs w:val="21"/>
    </w:rPr>
  </w:style>
  <w:style w:type="paragraph" w:styleId="Zwrotgrzecznociowy">
    <w:name w:val="Salutation"/>
    <w:basedOn w:val="Bezodstpw"/>
    <w:next w:val="Normalny"/>
    <w:link w:val="ZwrotgrzecznociowyZnak"/>
    <w:uiPriority w:val="99"/>
    <w:rsid w:val="00D502FF"/>
    <w:pPr>
      <w:spacing w:before="480" w:after="320"/>
    </w:pPr>
    <w:rPr>
      <w:b/>
      <w:bCs/>
      <w:color w:val="000000"/>
      <w:sz w:val="21"/>
      <w:szCs w:val="21"/>
    </w:rPr>
  </w:style>
  <w:style w:type="character" w:customStyle="1" w:styleId="ZwrotgrzecznociowyZnak">
    <w:name w:val="Zwrot grzecznościowy Znak"/>
    <w:basedOn w:val="Domylnaczcionkaakapitu"/>
    <w:link w:val="Zwrotgrzecznociowy"/>
    <w:uiPriority w:val="99"/>
    <w:rsid w:val="00D502FF"/>
    <w:rPr>
      <w:b/>
      <w:bCs/>
      <w:color w:val="000000"/>
      <w:sz w:val="21"/>
      <w:szCs w:val="21"/>
    </w:rPr>
  </w:style>
  <w:style w:type="paragraph" w:customStyle="1" w:styleId="Adresnadawcy">
    <w:name w:val="Adres nadawcy"/>
    <w:basedOn w:val="Bezodstpw"/>
    <w:uiPriority w:val="99"/>
    <w:rsid w:val="00D502FF"/>
    <w:pPr>
      <w:spacing w:after="360"/>
    </w:pPr>
  </w:style>
  <w:style w:type="paragraph" w:styleId="Podtytu">
    <w:name w:val="Subtitle"/>
    <w:basedOn w:val="Normalny"/>
    <w:next w:val="Normalny"/>
    <w:link w:val="PodtytuZnak"/>
    <w:uiPriority w:val="99"/>
    <w:qFormat/>
    <w:rsid w:val="00D502FF"/>
    <w:pPr>
      <w:numPr>
        <w:ilvl w:val="1"/>
      </w:numPr>
      <w:spacing w:line="264" w:lineRule="auto"/>
    </w:pPr>
    <w:rPr>
      <w:rFonts w:eastAsia="Times New Roman"/>
      <w:color w:val="000000"/>
      <w:lang w:eastAsia="pl-PL"/>
    </w:rPr>
  </w:style>
  <w:style w:type="character" w:customStyle="1" w:styleId="PodtytuZnak">
    <w:name w:val="Podtytuł Znak"/>
    <w:basedOn w:val="Domylnaczcionkaakapitu"/>
    <w:link w:val="Podtytu"/>
    <w:uiPriority w:val="99"/>
    <w:rsid w:val="00D502FF"/>
    <w:rPr>
      <w:rFonts w:eastAsia="Times New Roman"/>
      <w:color w:val="000000"/>
      <w:sz w:val="32"/>
      <w:szCs w:val="32"/>
    </w:rPr>
  </w:style>
  <w:style w:type="paragraph" w:styleId="Tytu">
    <w:name w:val="Title"/>
    <w:basedOn w:val="Normalny"/>
    <w:next w:val="Normalny"/>
    <w:link w:val="TytuZnak"/>
    <w:uiPriority w:val="99"/>
    <w:qFormat/>
    <w:rsid w:val="008D3515"/>
    <w:pPr>
      <w:spacing w:after="0" w:line="240" w:lineRule="auto"/>
    </w:pPr>
    <w:rPr>
      <w:rFonts w:ascii="Cambria" w:eastAsia="Times New Roman" w:hAnsi="Cambria" w:cs="Cambria"/>
      <w:color w:val="666666"/>
      <w:kern w:val="28"/>
      <w:sz w:val="72"/>
      <w:szCs w:val="72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rsid w:val="008D3515"/>
    <w:rPr>
      <w:rFonts w:ascii="Cambria" w:hAnsi="Cambria" w:cs="Cambria"/>
      <w:color w:val="666666"/>
      <w:kern w:val="28"/>
      <w:sz w:val="80"/>
      <w:szCs w:val="80"/>
    </w:rPr>
  </w:style>
  <w:style w:type="paragraph" w:styleId="Data">
    <w:name w:val="Date"/>
    <w:basedOn w:val="Normalny"/>
    <w:next w:val="Normalny"/>
    <w:link w:val="DataZnak"/>
    <w:uiPriority w:val="99"/>
    <w:semiHidden/>
    <w:rsid w:val="00D502FF"/>
    <w:pPr>
      <w:spacing w:line="264" w:lineRule="auto"/>
    </w:pPr>
    <w:rPr>
      <w:color w:val="000000"/>
      <w:sz w:val="20"/>
      <w:szCs w:val="20"/>
      <w:lang w:eastAsia="pl-PL"/>
    </w:rPr>
  </w:style>
  <w:style w:type="character" w:customStyle="1" w:styleId="DataZnak">
    <w:name w:val="Data Znak"/>
    <w:basedOn w:val="Domylnaczcionkaakapitu"/>
    <w:link w:val="Data"/>
    <w:uiPriority w:val="99"/>
    <w:semiHidden/>
    <w:rsid w:val="00D502FF"/>
    <w:rPr>
      <w:color w:val="000000"/>
      <w:sz w:val="20"/>
      <w:szCs w:val="20"/>
    </w:rPr>
  </w:style>
  <w:style w:type="character" w:styleId="Tekstzastpczy">
    <w:name w:val="Placeholder Text"/>
    <w:basedOn w:val="Domylnaczcionkaakapitu"/>
    <w:uiPriority w:val="99"/>
    <w:rsid w:val="00D502FF"/>
    <w:rPr>
      <w:color w:val="808080"/>
    </w:rPr>
  </w:style>
  <w:style w:type="paragraph" w:styleId="Podpis">
    <w:name w:val="Signature"/>
    <w:basedOn w:val="Normalny"/>
    <w:link w:val="PodpisZnak"/>
    <w:uiPriority w:val="99"/>
    <w:rsid w:val="00D502FF"/>
    <w:pPr>
      <w:spacing w:line="264" w:lineRule="auto"/>
    </w:pPr>
    <w:rPr>
      <w:color w:val="000000"/>
      <w:sz w:val="20"/>
      <w:szCs w:val="20"/>
      <w:lang w:eastAsia="pl-PL"/>
    </w:rPr>
  </w:style>
  <w:style w:type="character" w:customStyle="1" w:styleId="PodpisZnak">
    <w:name w:val="Podpis Znak"/>
    <w:basedOn w:val="Domylnaczcionkaakapitu"/>
    <w:link w:val="Podpis"/>
    <w:uiPriority w:val="99"/>
    <w:rsid w:val="00D502FF"/>
    <w:rPr>
      <w:color w:val="000000"/>
      <w:sz w:val="20"/>
      <w:szCs w:val="20"/>
    </w:rPr>
  </w:style>
  <w:style w:type="table" w:customStyle="1" w:styleId="Styl6">
    <w:name w:val="Styl 6"/>
    <w:uiPriority w:val="99"/>
    <w:rsid w:val="00D502FF"/>
    <w:rPr>
      <w:rFonts w:eastAsia="Times New Roman" w:cs="Calibri"/>
      <w:color w:val="000000"/>
      <w:sz w:val="20"/>
      <w:szCs w:val="20"/>
    </w:rPr>
    <w:tblPr>
      <w:tblBorders>
        <w:top w:val="single" w:sz="4" w:space="0" w:color="FF388C"/>
        <w:left w:val="single" w:sz="4" w:space="0" w:color="FF388C"/>
        <w:bottom w:val="single" w:sz="4" w:space="0" w:color="FF388C"/>
        <w:right w:val="single" w:sz="4" w:space="0" w:color="FF388C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D7E7"/>
    </w:tcPr>
    <w:tblStylePr w:type="firstRow">
      <w:rPr>
        <w:b/>
        <w:bCs/>
        <w:color w:val="666666"/>
      </w:rPr>
      <w:tblPr/>
      <w:tcPr>
        <w:shd w:val="clear" w:color="auto" w:fill="FFEBF3"/>
      </w:tcPr>
    </w:tblStylePr>
    <w:tblStylePr w:type="lastRow">
      <w:rPr>
        <w:b/>
        <w:bCs/>
        <w:color w:val="FFFFFF"/>
      </w:rPr>
      <w:tblPr/>
      <w:tcPr>
        <w:shd w:val="clear" w:color="auto" w:fill="FF388C"/>
      </w:tcPr>
    </w:tblStylePr>
    <w:tblStylePr w:type="firstCol">
      <w:rPr>
        <w:b/>
        <w:bCs/>
        <w:color w:val="666666"/>
      </w:rPr>
    </w:tblStylePr>
    <w:tblStylePr w:type="lastCol">
      <w:rPr>
        <w:color w:val="000000"/>
      </w:rPr>
    </w:tblStylePr>
  </w:style>
  <w:style w:type="paragraph" w:customStyle="1" w:styleId="Tekstdaty">
    <w:name w:val="Tekst daty"/>
    <w:basedOn w:val="Normalny"/>
    <w:uiPriority w:val="99"/>
    <w:rsid w:val="00D502FF"/>
    <w:pPr>
      <w:spacing w:before="720" w:line="264" w:lineRule="auto"/>
    </w:pPr>
    <w:rPr>
      <w:sz w:val="21"/>
      <w:szCs w:val="21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99"/>
    <w:rsid w:val="00D502FF"/>
    <w:rPr>
      <w:sz w:val="22"/>
      <w:szCs w:val="22"/>
    </w:rPr>
  </w:style>
  <w:style w:type="paragraph" w:styleId="Akapitzlist">
    <w:name w:val="List Paragraph"/>
    <w:basedOn w:val="Normalny"/>
    <w:uiPriority w:val="99"/>
    <w:qFormat/>
    <w:rsid w:val="00D502FF"/>
    <w:pPr>
      <w:spacing w:line="240" w:lineRule="auto"/>
      <w:ind w:left="720" w:hanging="288"/>
    </w:pPr>
    <w:rPr>
      <w:color w:val="666666"/>
      <w:sz w:val="21"/>
      <w:szCs w:val="21"/>
      <w:lang w:eastAsia="pl-PL"/>
    </w:rPr>
  </w:style>
  <w:style w:type="paragraph" w:styleId="Nagwekspisutreci">
    <w:name w:val="TOC Heading"/>
    <w:basedOn w:val="Nagwek1"/>
    <w:next w:val="Normalny"/>
    <w:uiPriority w:val="99"/>
    <w:qFormat/>
    <w:rsid w:val="00D502FF"/>
    <w:pPr>
      <w:spacing w:before="480" w:line="264" w:lineRule="auto"/>
      <w:outlineLvl w:val="9"/>
    </w:pPr>
    <w:rPr>
      <w:b/>
      <w:bCs/>
      <w:sz w:val="28"/>
      <w:szCs w:val="28"/>
    </w:rPr>
  </w:style>
  <w:style w:type="paragraph" w:customStyle="1" w:styleId="Imiinazwisko">
    <w:name w:val="Imię i nazwisko"/>
    <w:basedOn w:val="Tytu"/>
    <w:uiPriority w:val="99"/>
    <w:rsid w:val="00D502FF"/>
    <w:rPr>
      <w:b/>
      <w:bCs/>
      <w:sz w:val="28"/>
      <w:szCs w:val="28"/>
    </w:rPr>
  </w:style>
  <w:style w:type="character" w:customStyle="1" w:styleId="Adresodbiorcyznak">
    <w:name w:val="Adres odbiorcy (znak)"/>
    <w:link w:val="Adresodbiorcy"/>
    <w:uiPriority w:val="99"/>
    <w:rsid w:val="00D502FF"/>
    <w:rPr>
      <w:color w:val="000000"/>
      <w:sz w:val="21"/>
      <w:szCs w:val="21"/>
    </w:rPr>
  </w:style>
  <w:style w:type="table" w:styleId="Jasnalistaakcent6">
    <w:name w:val="Light List Accent 6"/>
    <w:basedOn w:val="Standardowy"/>
    <w:uiPriority w:val="99"/>
    <w:rsid w:val="00216359"/>
    <w:rPr>
      <w:rFonts w:cs="Calibri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/>
      </w:pPr>
      <w:rPr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styleId="redniasiatka3akcent2">
    <w:name w:val="Medium Grid 3 Accent 2"/>
    <w:basedOn w:val="Standardowy"/>
    <w:uiPriority w:val="99"/>
    <w:rsid w:val="00216359"/>
    <w:rPr>
      <w:rFonts w:cs="Calibri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FA7A6"/>
      </w:tcPr>
    </w:tblStylePr>
  </w:style>
  <w:style w:type="table" w:styleId="Kolorowalistaakcent5">
    <w:name w:val="Colorful List Accent 5"/>
    <w:basedOn w:val="Standardowy"/>
    <w:uiPriority w:val="99"/>
    <w:rsid w:val="00AD0E2A"/>
    <w:rPr>
      <w:rFonts w:cs="Calibri"/>
      <w:color w:val="00000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styleId="Jasnasiatkaakcent5">
    <w:name w:val="Light Grid Accent 5"/>
    <w:basedOn w:val="Standardowy"/>
    <w:uiPriority w:val="99"/>
    <w:rsid w:val="00AD0E2A"/>
    <w:rPr>
      <w:rFonts w:cs="Calibri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ascii="Cambria" w:eastAsia="Times New Roman" w:hAnsi="Cambria" w:cs="Cambria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/>
      </w:pPr>
      <w:rPr>
        <w:rFonts w:ascii="Cambria" w:eastAsia="Times New Roman" w:hAnsi="Cambria" w:cs="Cambria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Cambria"/>
        <w:b/>
        <w:bCs/>
      </w:rPr>
    </w:tblStylePr>
    <w:tblStylePr w:type="lastCol">
      <w:rPr>
        <w:rFonts w:ascii="Cambria" w:eastAsia="Times New Roman" w:hAnsi="Cambria" w:cs="Cambria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  <w:style w:type="table" w:styleId="Jasnasiatkaakcent3">
    <w:name w:val="Light Grid Accent 3"/>
    <w:basedOn w:val="Standardowy"/>
    <w:uiPriority w:val="99"/>
    <w:rsid w:val="00905371"/>
    <w:rPr>
      <w:rFonts w:cs="Calibri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ascii="Cambria" w:eastAsia="Times New Roman" w:hAnsi="Cambria" w:cs="Cambria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/>
      </w:pPr>
      <w:rPr>
        <w:rFonts w:ascii="Cambria" w:eastAsia="Times New Roman" w:hAnsi="Cambria" w:cs="Cambria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mbria" w:eastAsia="Times New Roman" w:hAnsi="Cambria" w:cs="Cambria"/>
        <w:b/>
        <w:bCs/>
      </w:rPr>
    </w:tblStylePr>
    <w:tblStylePr w:type="lastCol">
      <w:rPr>
        <w:rFonts w:ascii="Cambria" w:eastAsia="Times New Roman" w:hAnsi="Cambria" w:cs="Cambria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qFormat="1"/>
    <w:lsdException w:name="heading 2" w:semiHidden="0" w:qFormat="1"/>
    <w:lsdException w:name="heading 3" w:semiHidden="0" w:qFormat="1"/>
    <w:lsdException w:name="heading 4" w:semiHidden="0" w:qFormat="1"/>
    <w:lsdException w:name="heading 5" w:semiHidden="0" w:qFormat="1"/>
    <w:lsdException w:name="heading 6" w:semiHidden="0" w:qFormat="1"/>
    <w:lsdException w:name="heading 7" w:semiHidden="0" w:qFormat="1"/>
    <w:lsdException w:name="heading 8" w:semiHidden="0" w:qFormat="1"/>
    <w:lsdException w:name="heading 9" w:semiHidden="0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Normal Indent" w:unhideWhenUsed="1"/>
    <w:lsdException w:name="footnote text" w:unhideWhenUsed="1"/>
    <w:lsdException w:name="annotation text" w:unhideWhenUsed="1"/>
    <w:lsdException w:name="index heading" w:unhideWhenUsed="1"/>
    <w:lsdException w:name="caption" w:semiHidden="0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semiHidden="0" w:qFormat="1"/>
    <w:lsdException w:name="Body Text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qFormat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unhideWhenUsed="1"/>
    <w:lsdException w:name="Body Text Indent 2" w:unhideWhenUsed="1"/>
    <w:lsdException w:name="Body Text Indent 3" w:unhideWhenUsed="1"/>
    <w:lsdException w:name="FollowedHyperlink" w:unhideWhenUsed="1"/>
    <w:lsdException w:name="Strong" w:semiHidden="0" w:qFormat="1"/>
    <w:lsdException w:name="Emphasis" w:semiHidden="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Table Grid" w:semiHidden="0"/>
    <w:lsdException w:name="Table Theme" w:unhideWhenUsed="1"/>
    <w:lsdException w:name="No Spacing" w:semiHidden="0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qFormat="1"/>
    <w:lsdException w:name="Quote" w:semiHidden="0" w:qFormat="1"/>
    <w:lsdException w:name="Intense Quote" w:semiHidden="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/>
    <w:lsdException w:name="Colorful Grid Accent 5" w:semiHidden="0" w:uiPriority="73"/>
    <w:lsdException w:name="Light Shading Accent 6" w:semiHidden="0" w:uiPriority="60"/>
    <w:lsdException w:name="Light List Accent 6" w:semiHidden="0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qFormat="1"/>
    <w:lsdException w:name="Intense Emphasis" w:semiHidden="0" w:qFormat="1"/>
    <w:lsdException w:name="Subtle Reference" w:semiHidden="0" w:qFormat="1"/>
    <w:lsdException w:name="Intense Reference" w:semiHidden="0" w:qFormat="1"/>
    <w:lsdException w:name="Book Title" w:semiHidden="0" w:qFormat="1"/>
    <w:lsdException w:name="Bibliography" w:uiPriority="37" w:unhideWhenUsed="1"/>
    <w:lsdException w:name="TOC Heading" w:semiHidden="0" w:qFormat="1"/>
  </w:latentStyles>
  <w:style w:type="paragraph" w:default="1" w:styleId="Normalny">
    <w:name w:val="Normal"/>
    <w:qFormat/>
    <w:rsid w:val="00775435"/>
    <w:pPr>
      <w:spacing w:after="160" w:line="259" w:lineRule="auto"/>
    </w:pPr>
    <w:rPr>
      <w:rFonts w:cs="Calibri"/>
      <w:color w:val="244061"/>
      <w:sz w:val="32"/>
      <w:szCs w:val="32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D502FF"/>
    <w:pPr>
      <w:keepNext/>
      <w:keepLines/>
      <w:spacing w:before="360" w:after="0" w:line="240" w:lineRule="auto"/>
      <w:outlineLvl w:val="0"/>
    </w:pPr>
    <w:rPr>
      <w:rFonts w:ascii="Cambria" w:eastAsia="Times New Roman" w:hAnsi="Cambria" w:cs="Cambria"/>
      <w:color w:val="000000"/>
      <w:lang w:eastAsia="pl-PL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D502FF"/>
    <w:pPr>
      <w:keepNext/>
      <w:keepLines/>
      <w:spacing w:before="120" w:after="0" w:line="240" w:lineRule="auto"/>
      <w:outlineLvl w:val="1"/>
    </w:pPr>
    <w:rPr>
      <w:rFonts w:ascii="Cambria" w:eastAsia="Times New Roman" w:hAnsi="Cambria" w:cs="Cambria"/>
      <w:color w:val="000000"/>
      <w:sz w:val="28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D502FF"/>
    <w:pPr>
      <w:keepNext/>
      <w:keepLines/>
      <w:spacing w:before="20" w:after="0" w:line="240" w:lineRule="auto"/>
      <w:outlineLvl w:val="2"/>
    </w:pPr>
    <w:rPr>
      <w:rFonts w:eastAsia="Times New Roman"/>
      <w:b/>
      <w:bCs/>
      <w:color w:val="000000"/>
      <w:sz w:val="24"/>
      <w:szCs w:val="24"/>
      <w:lang w:eastAsia="pl-PL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D502FF"/>
    <w:pPr>
      <w:keepNext/>
      <w:keepLines/>
      <w:spacing w:before="200" w:after="0" w:line="264" w:lineRule="auto"/>
      <w:outlineLvl w:val="3"/>
    </w:pPr>
    <w:rPr>
      <w:rFonts w:ascii="Cambria" w:eastAsia="Times New Roman" w:hAnsi="Cambria" w:cs="Cambria"/>
      <w:b/>
      <w:bCs/>
      <w:i/>
      <w:iCs/>
      <w:color w:val="000000"/>
      <w:sz w:val="20"/>
      <w:szCs w:val="20"/>
      <w:lang w:eastAsia="pl-PL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D502FF"/>
    <w:pPr>
      <w:keepNext/>
      <w:keepLines/>
      <w:spacing w:before="200" w:after="0" w:line="264" w:lineRule="auto"/>
      <w:outlineLvl w:val="4"/>
    </w:pPr>
    <w:rPr>
      <w:rFonts w:ascii="Cambria" w:eastAsia="Times New Roman" w:hAnsi="Cambria" w:cs="Cambria"/>
      <w:color w:val="000000"/>
      <w:sz w:val="20"/>
      <w:szCs w:val="20"/>
      <w:lang w:eastAsia="pl-PL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D502FF"/>
    <w:pPr>
      <w:keepNext/>
      <w:keepLines/>
      <w:spacing w:before="200" w:after="0" w:line="264" w:lineRule="auto"/>
      <w:outlineLvl w:val="5"/>
    </w:pPr>
    <w:rPr>
      <w:rFonts w:ascii="Cambria" w:eastAsia="Times New Roman" w:hAnsi="Cambria" w:cs="Cambria"/>
      <w:i/>
      <w:iCs/>
      <w:color w:val="000000"/>
      <w:sz w:val="20"/>
      <w:szCs w:val="20"/>
      <w:lang w:eastAsia="pl-PL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D502FF"/>
    <w:pPr>
      <w:keepNext/>
      <w:keepLines/>
      <w:spacing w:before="200" w:after="0" w:line="264" w:lineRule="auto"/>
      <w:outlineLvl w:val="6"/>
    </w:pPr>
    <w:rPr>
      <w:rFonts w:ascii="Cambria" w:eastAsia="Times New Roman" w:hAnsi="Cambria" w:cs="Cambria"/>
      <w:i/>
      <w:iCs/>
      <w:color w:val="000000"/>
      <w:sz w:val="20"/>
      <w:szCs w:val="20"/>
      <w:lang w:eastAsia="pl-PL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D502FF"/>
    <w:pPr>
      <w:keepNext/>
      <w:keepLines/>
      <w:spacing w:before="200" w:after="0" w:line="264" w:lineRule="auto"/>
      <w:outlineLvl w:val="7"/>
    </w:pPr>
    <w:rPr>
      <w:rFonts w:ascii="Cambria" w:eastAsia="Times New Roman" w:hAnsi="Cambria" w:cs="Cambria"/>
      <w:color w:val="000000"/>
      <w:sz w:val="20"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D502FF"/>
    <w:pPr>
      <w:keepNext/>
      <w:keepLines/>
      <w:spacing w:before="200" w:after="0" w:line="264" w:lineRule="auto"/>
      <w:outlineLvl w:val="8"/>
    </w:pPr>
    <w:rPr>
      <w:rFonts w:ascii="Cambria" w:eastAsia="Times New Roman" w:hAnsi="Cambria" w:cs="Cambria"/>
      <w:i/>
      <w:iCs/>
      <w:color w:val="00000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rsid w:val="00D502FF"/>
    <w:rPr>
      <w:rFonts w:ascii="Cambria" w:hAnsi="Cambria" w:cs="Cambria"/>
      <w:color w:val="000000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9"/>
    <w:semiHidden/>
    <w:rsid w:val="00D502FF"/>
    <w:rPr>
      <w:rFonts w:ascii="Cambria" w:hAnsi="Cambria" w:cs="Cambria"/>
      <w:color w:val="000000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9"/>
    <w:semiHidden/>
    <w:rsid w:val="00D502FF"/>
    <w:rPr>
      <w:rFonts w:eastAsia="Times New Roman"/>
      <w:b/>
      <w:bCs/>
      <w:color w:val="000000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9"/>
    <w:semiHidden/>
    <w:rsid w:val="00D502FF"/>
    <w:rPr>
      <w:rFonts w:ascii="Cambria" w:hAnsi="Cambria" w:cs="Cambria"/>
      <w:b/>
      <w:bCs/>
      <w:i/>
      <w:iCs/>
      <w:color w:val="000000"/>
    </w:rPr>
  </w:style>
  <w:style w:type="character" w:customStyle="1" w:styleId="Nagwek5Znak">
    <w:name w:val="Nagłówek 5 Znak"/>
    <w:basedOn w:val="Domylnaczcionkaakapitu"/>
    <w:link w:val="Nagwek5"/>
    <w:uiPriority w:val="99"/>
    <w:semiHidden/>
    <w:rsid w:val="00D502FF"/>
    <w:rPr>
      <w:rFonts w:ascii="Cambria" w:hAnsi="Cambria" w:cs="Cambria"/>
      <w:color w:val="000000"/>
    </w:rPr>
  </w:style>
  <w:style w:type="character" w:customStyle="1" w:styleId="Nagwek6Znak">
    <w:name w:val="Nagłówek 6 Znak"/>
    <w:basedOn w:val="Domylnaczcionkaakapitu"/>
    <w:link w:val="Nagwek6"/>
    <w:uiPriority w:val="99"/>
    <w:semiHidden/>
    <w:rsid w:val="00D502FF"/>
    <w:rPr>
      <w:rFonts w:ascii="Cambria" w:hAnsi="Cambria" w:cs="Cambria"/>
      <w:i/>
      <w:iCs/>
      <w:color w:val="000000"/>
    </w:rPr>
  </w:style>
  <w:style w:type="character" w:customStyle="1" w:styleId="Nagwek7Znak">
    <w:name w:val="Nagłówek 7 Znak"/>
    <w:basedOn w:val="Domylnaczcionkaakapitu"/>
    <w:link w:val="Nagwek7"/>
    <w:uiPriority w:val="99"/>
    <w:semiHidden/>
    <w:rsid w:val="00D502FF"/>
    <w:rPr>
      <w:rFonts w:ascii="Cambria" w:hAnsi="Cambria" w:cs="Cambria"/>
      <w:i/>
      <w:iCs/>
      <w:color w:val="000000"/>
    </w:rPr>
  </w:style>
  <w:style w:type="character" w:customStyle="1" w:styleId="Nagwek8Znak">
    <w:name w:val="Nagłówek 8 Znak"/>
    <w:basedOn w:val="Domylnaczcionkaakapitu"/>
    <w:link w:val="Nagwek8"/>
    <w:uiPriority w:val="99"/>
    <w:semiHidden/>
    <w:rsid w:val="00D502FF"/>
    <w:rPr>
      <w:rFonts w:ascii="Cambria" w:hAnsi="Cambria" w:cs="Cambria"/>
      <w:color w:val="000000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9"/>
    <w:semiHidden/>
    <w:rsid w:val="00D502FF"/>
    <w:rPr>
      <w:rFonts w:ascii="Cambria" w:hAnsi="Cambria" w:cs="Cambria"/>
      <w:i/>
      <w:iCs/>
      <w:color w:val="000000"/>
      <w:sz w:val="20"/>
      <w:szCs w:val="20"/>
    </w:rPr>
  </w:style>
  <w:style w:type="character" w:styleId="Pogrubienie">
    <w:name w:val="Strong"/>
    <w:basedOn w:val="Domylnaczcionkaakapitu"/>
    <w:uiPriority w:val="99"/>
    <w:qFormat/>
    <w:rsid w:val="00D502FF"/>
    <w:rPr>
      <w:b/>
      <w:bCs/>
    </w:rPr>
  </w:style>
  <w:style w:type="character" w:styleId="Uwydatnienie">
    <w:name w:val="Emphasis"/>
    <w:basedOn w:val="Domylnaczcionkaakapitu"/>
    <w:uiPriority w:val="99"/>
    <w:qFormat/>
    <w:rsid w:val="00D502FF"/>
    <w:rPr>
      <w:i/>
      <w:iCs/>
      <w:color w:val="000000"/>
    </w:rPr>
  </w:style>
  <w:style w:type="character" w:customStyle="1" w:styleId="Odwoanieintensywneznak">
    <w:name w:val="Odwołanie intensywne (znak)"/>
    <w:uiPriority w:val="99"/>
    <w:rsid w:val="00D502FF"/>
    <w:rPr>
      <w:b/>
      <w:bCs/>
      <w:color w:val="000000"/>
      <w:sz w:val="20"/>
      <w:szCs w:val="20"/>
      <w:u w:val="single"/>
    </w:rPr>
  </w:style>
  <w:style w:type="character" w:customStyle="1" w:styleId="Odwoaniedelikatneznak">
    <w:name w:val="Odwołanie delikatne (znak)"/>
    <w:uiPriority w:val="99"/>
    <w:rsid w:val="00D502FF"/>
    <w:rPr>
      <w:color w:val="000000"/>
      <w:sz w:val="20"/>
      <w:szCs w:val="20"/>
      <w:u w:val="single"/>
    </w:rPr>
  </w:style>
  <w:style w:type="character" w:customStyle="1" w:styleId="Tytuksikiznak">
    <w:name w:val="Tytuł książki (znak)"/>
    <w:uiPriority w:val="99"/>
    <w:rsid w:val="00D502FF"/>
    <w:rPr>
      <w:rFonts w:ascii="Cambria" w:hAnsi="Cambria" w:cs="Cambria"/>
      <w:b/>
      <w:bCs/>
      <w:i/>
      <w:iCs/>
      <w:color w:val="000000"/>
      <w:sz w:val="20"/>
      <w:szCs w:val="20"/>
    </w:rPr>
  </w:style>
  <w:style w:type="character" w:customStyle="1" w:styleId="Wyrnienieintensywneznak">
    <w:name w:val="Wyróżnienie intensywne (znak)"/>
    <w:uiPriority w:val="99"/>
    <w:rsid w:val="00D502FF"/>
    <w:rPr>
      <w:b/>
      <w:bCs/>
      <w:i/>
      <w:iCs/>
      <w:color w:val="000000"/>
      <w:sz w:val="20"/>
      <w:szCs w:val="20"/>
    </w:rPr>
  </w:style>
  <w:style w:type="character" w:customStyle="1" w:styleId="Wyrnieniedelikatneznak">
    <w:name w:val="Wyróżnienie delikatne (znak)"/>
    <w:uiPriority w:val="99"/>
    <w:rsid w:val="00D502FF"/>
    <w:rPr>
      <w:i/>
      <w:iCs/>
      <w:color w:val="000000"/>
      <w:sz w:val="20"/>
      <w:szCs w:val="20"/>
    </w:rPr>
  </w:style>
  <w:style w:type="paragraph" w:styleId="Cytat">
    <w:name w:val="Quote"/>
    <w:basedOn w:val="Normalny"/>
    <w:next w:val="Normalny"/>
    <w:link w:val="CytatZnak"/>
    <w:uiPriority w:val="99"/>
    <w:qFormat/>
    <w:rsid w:val="00D502FF"/>
    <w:pPr>
      <w:spacing w:before="160" w:line="300" w:lineRule="auto"/>
      <w:ind w:left="144" w:right="144"/>
      <w:jc w:val="center"/>
    </w:pPr>
    <w:rPr>
      <w:rFonts w:ascii="Cambria" w:eastAsia="Times New Roman" w:hAnsi="Cambria" w:cs="Cambria"/>
      <w:i/>
      <w:iCs/>
      <w:color w:val="000000"/>
      <w:sz w:val="24"/>
      <w:szCs w:val="24"/>
      <w:lang w:eastAsia="pl-PL"/>
    </w:rPr>
  </w:style>
  <w:style w:type="character" w:customStyle="1" w:styleId="CytatZnak">
    <w:name w:val="Cytat Znak"/>
    <w:basedOn w:val="Domylnaczcionkaakapitu"/>
    <w:link w:val="Cytat"/>
    <w:uiPriority w:val="99"/>
    <w:rsid w:val="00D502FF"/>
    <w:rPr>
      <w:rFonts w:ascii="Cambria" w:hAnsi="Cambria" w:cs="Cambria"/>
      <w:i/>
      <w:iCs/>
      <w:color w:val="000000"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99"/>
    <w:qFormat/>
    <w:rsid w:val="00D502FF"/>
    <w:pPr>
      <w:pBdr>
        <w:top w:val="single" w:sz="36" w:space="8" w:color="FF388C"/>
        <w:left w:val="single" w:sz="36" w:space="8" w:color="FF388C"/>
        <w:bottom w:val="single" w:sz="36" w:space="8" w:color="FF388C"/>
        <w:right w:val="single" w:sz="36" w:space="8" w:color="FF388C"/>
      </w:pBdr>
      <w:shd w:val="clear" w:color="auto" w:fill="FF388C"/>
      <w:spacing w:before="200" w:after="280" w:line="300" w:lineRule="auto"/>
      <w:ind w:left="936" w:right="936"/>
      <w:jc w:val="center"/>
    </w:pPr>
    <w:rPr>
      <w:rFonts w:eastAsia="Times New Roman"/>
      <w:b/>
      <w:bCs/>
      <w:i/>
      <w:iCs/>
      <w:color w:val="000000"/>
      <w:sz w:val="21"/>
      <w:szCs w:val="21"/>
      <w:lang w:eastAsia="pl-PL"/>
    </w:rPr>
  </w:style>
  <w:style w:type="character" w:customStyle="1" w:styleId="CytatintensywnyZnak">
    <w:name w:val="Cytat intensywny Znak"/>
    <w:basedOn w:val="Domylnaczcionkaakapitu"/>
    <w:link w:val="Cytatintensywny"/>
    <w:uiPriority w:val="99"/>
    <w:rsid w:val="00D502FF"/>
    <w:rPr>
      <w:rFonts w:eastAsia="Times New Roman"/>
      <w:b/>
      <w:bCs/>
      <w:i/>
      <w:iCs/>
      <w:color w:val="000000"/>
      <w:sz w:val="21"/>
      <w:szCs w:val="21"/>
      <w:shd w:val="clear" w:color="auto" w:fill="FF388C"/>
    </w:rPr>
  </w:style>
  <w:style w:type="table" w:styleId="Tabela-Siatka">
    <w:name w:val="Table Grid"/>
    <w:basedOn w:val="Standardowy"/>
    <w:uiPriority w:val="99"/>
    <w:rsid w:val="00D502FF"/>
    <w:rPr>
      <w:rFonts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rsid w:val="00D502FF"/>
    <w:pPr>
      <w:tabs>
        <w:tab w:val="center" w:pos="4320"/>
        <w:tab w:val="right" w:pos="8640"/>
      </w:tabs>
      <w:spacing w:line="264" w:lineRule="auto"/>
    </w:pPr>
    <w:rPr>
      <w:color w:val="000000"/>
      <w:sz w:val="20"/>
      <w:szCs w:val="20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D502FF"/>
    <w:rPr>
      <w:color w:val="000000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D502FF"/>
    <w:pPr>
      <w:tabs>
        <w:tab w:val="center" w:pos="4320"/>
        <w:tab w:val="right" w:pos="8640"/>
      </w:tabs>
      <w:spacing w:line="264" w:lineRule="auto"/>
    </w:pPr>
    <w:rPr>
      <w:color w:val="000000"/>
      <w:sz w:val="20"/>
      <w:szCs w:val="20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D502FF"/>
    <w:rPr>
      <w:color w:val="000000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D502FF"/>
    <w:pPr>
      <w:spacing w:line="264" w:lineRule="auto"/>
    </w:pPr>
    <w:rPr>
      <w:rFonts w:ascii="Tahoma" w:hAnsi="Tahoma" w:cs="Tahoma"/>
      <w:color w:val="000000"/>
      <w:sz w:val="16"/>
      <w:szCs w:val="16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502FF"/>
    <w:rPr>
      <w:rFonts w:ascii="Tahoma" w:hAnsi="Tahoma" w:cs="Tahoma"/>
      <w:color w:val="000000"/>
      <w:sz w:val="16"/>
      <w:szCs w:val="16"/>
    </w:rPr>
  </w:style>
  <w:style w:type="paragraph" w:styleId="Legenda">
    <w:name w:val="caption"/>
    <w:basedOn w:val="Normalny"/>
    <w:next w:val="Normalny"/>
    <w:uiPriority w:val="99"/>
    <w:qFormat/>
    <w:rsid w:val="00D502FF"/>
    <w:pPr>
      <w:spacing w:line="240" w:lineRule="auto"/>
    </w:pPr>
    <w:rPr>
      <w:rFonts w:eastAsia="Times New Roman"/>
      <w:b/>
      <w:bCs/>
      <w:smallCaps/>
      <w:color w:val="666666"/>
      <w:spacing w:val="6"/>
      <w:sz w:val="20"/>
      <w:szCs w:val="20"/>
      <w:lang w:eastAsia="pl-PL"/>
    </w:rPr>
  </w:style>
  <w:style w:type="paragraph" w:styleId="Bezodstpw">
    <w:name w:val="No Spacing"/>
    <w:link w:val="BezodstpwZnak"/>
    <w:uiPriority w:val="99"/>
    <w:qFormat/>
    <w:rsid w:val="00D502FF"/>
    <w:rPr>
      <w:rFonts w:cs="Calibri"/>
    </w:rPr>
  </w:style>
  <w:style w:type="paragraph" w:styleId="Tekstblokowy">
    <w:name w:val="Block Text"/>
    <w:aliases w:val="Cytat blokowy"/>
    <w:basedOn w:val="Normalny"/>
    <w:uiPriority w:val="99"/>
    <w:rsid w:val="00D502FF"/>
    <w:pPr>
      <w:pBdr>
        <w:top w:val="single" w:sz="2" w:space="10" w:color="FF87B9"/>
        <w:bottom w:val="single" w:sz="24" w:space="10" w:color="FF87B9"/>
      </w:pBdr>
      <w:spacing w:after="280" w:line="240" w:lineRule="auto"/>
      <w:ind w:left="1440" w:right="1440"/>
      <w:jc w:val="both"/>
    </w:pPr>
    <w:rPr>
      <w:rFonts w:eastAsia="Times New Roman"/>
      <w:color w:val="FFFFFF"/>
      <w:sz w:val="28"/>
      <w:szCs w:val="28"/>
      <w:lang w:eastAsia="pl-PL"/>
    </w:rPr>
  </w:style>
  <w:style w:type="paragraph" w:styleId="Listapunktowana">
    <w:name w:val="List Bullet"/>
    <w:basedOn w:val="Normalny"/>
    <w:autoRedefine/>
    <w:uiPriority w:val="99"/>
    <w:rsid w:val="00D502FF"/>
    <w:pPr>
      <w:numPr>
        <w:numId w:val="6"/>
      </w:numPr>
      <w:spacing w:after="0" w:line="264" w:lineRule="auto"/>
    </w:pPr>
    <w:rPr>
      <w:sz w:val="21"/>
      <w:szCs w:val="21"/>
      <w:lang w:eastAsia="pl-PL"/>
    </w:rPr>
  </w:style>
  <w:style w:type="paragraph" w:styleId="Listapunktowana2">
    <w:name w:val="List Bullet 2"/>
    <w:basedOn w:val="Normalny"/>
    <w:autoRedefine/>
    <w:uiPriority w:val="99"/>
    <w:rsid w:val="00D502FF"/>
    <w:pPr>
      <w:numPr>
        <w:numId w:val="7"/>
      </w:numPr>
      <w:spacing w:after="0" w:line="264" w:lineRule="auto"/>
    </w:pPr>
    <w:rPr>
      <w:sz w:val="21"/>
      <w:szCs w:val="21"/>
      <w:lang w:eastAsia="pl-PL"/>
    </w:rPr>
  </w:style>
  <w:style w:type="paragraph" w:styleId="Listapunktowana3">
    <w:name w:val="List Bullet 3"/>
    <w:basedOn w:val="Normalny"/>
    <w:autoRedefine/>
    <w:uiPriority w:val="99"/>
    <w:rsid w:val="00D502FF"/>
    <w:pPr>
      <w:numPr>
        <w:numId w:val="8"/>
      </w:numPr>
      <w:spacing w:after="0" w:line="264" w:lineRule="auto"/>
    </w:pPr>
    <w:rPr>
      <w:sz w:val="21"/>
      <w:szCs w:val="21"/>
      <w:lang w:eastAsia="pl-PL"/>
    </w:rPr>
  </w:style>
  <w:style w:type="paragraph" w:styleId="Listapunktowana4">
    <w:name w:val="List Bullet 4"/>
    <w:basedOn w:val="Normalny"/>
    <w:autoRedefine/>
    <w:uiPriority w:val="99"/>
    <w:rsid w:val="00D502FF"/>
    <w:pPr>
      <w:numPr>
        <w:numId w:val="9"/>
      </w:numPr>
      <w:spacing w:after="0" w:line="264" w:lineRule="auto"/>
    </w:pPr>
    <w:rPr>
      <w:sz w:val="21"/>
      <w:szCs w:val="21"/>
      <w:lang w:eastAsia="pl-PL"/>
    </w:rPr>
  </w:style>
  <w:style w:type="paragraph" w:styleId="Listapunktowana5">
    <w:name w:val="List Bullet 5"/>
    <w:basedOn w:val="Normalny"/>
    <w:autoRedefine/>
    <w:uiPriority w:val="99"/>
    <w:rsid w:val="00D502FF"/>
    <w:pPr>
      <w:numPr>
        <w:numId w:val="10"/>
      </w:numPr>
      <w:spacing w:after="0" w:line="264" w:lineRule="auto"/>
    </w:pPr>
    <w:rPr>
      <w:sz w:val="21"/>
      <w:szCs w:val="21"/>
      <w:lang w:eastAsia="pl-PL"/>
    </w:rPr>
  </w:style>
  <w:style w:type="paragraph" w:styleId="Spistreci1">
    <w:name w:val="toc 1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</w:pPr>
    <w:rPr>
      <w:smallCaps/>
      <w:color w:val="E40059"/>
      <w:sz w:val="21"/>
      <w:szCs w:val="21"/>
      <w:lang w:eastAsia="pl-PL"/>
    </w:rPr>
  </w:style>
  <w:style w:type="paragraph" w:styleId="Spistreci2">
    <w:name w:val="toc 2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216"/>
    </w:pPr>
    <w:rPr>
      <w:smallCaps/>
      <w:sz w:val="21"/>
      <w:szCs w:val="21"/>
      <w:lang w:eastAsia="pl-PL"/>
    </w:rPr>
  </w:style>
  <w:style w:type="paragraph" w:styleId="Spistreci3">
    <w:name w:val="toc 3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446"/>
    </w:pPr>
    <w:rPr>
      <w:smallCaps/>
      <w:sz w:val="21"/>
      <w:szCs w:val="21"/>
      <w:lang w:eastAsia="pl-PL"/>
    </w:rPr>
  </w:style>
  <w:style w:type="paragraph" w:styleId="Spistreci4">
    <w:name w:val="toc 4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662"/>
    </w:pPr>
    <w:rPr>
      <w:smallCaps/>
      <w:sz w:val="21"/>
      <w:szCs w:val="21"/>
      <w:lang w:eastAsia="pl-PL"/>
    </w:rPr>
  </w:style>
  <w:style w:type="paragraph" w:styleId="Spistreci5">
    <w:name w:val="toc 5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878"/>
    </w:pPr>
    <w:rPr>
      <w:smallCaps/>
      <w:sz w:val="21"/>
      <w:szCs w:val="21"/>
      <w:lang w:eastAsia="pl-PL"/>
    </w:rPr>
  </w:style>
  <w:style w:type="paragraph" w:styleId="Spistreci6">
    <w:name w:val="toc 6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1094"/>
    </w:pPr>
    <w:rPr>
      <w:smallCaps/>
      <w:sz w:val="21"/>
      <w:szCs w:val="21"/>
      <w:lang w:eastAsia="pl-PL"/>
    </w:rPr>
  </w:style>
  <w:style w:type="paragraph" w:styleId="Spistreci7">
    <w:name w:val="toc 7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1325"/>
    </w:pPr>
    <w:rPr>
      <w:smallCaps/>
      <w:sz w:val="21"/>
      <w:szCs w:val="21"/>
      <w:lang w:eastAsia="pl-PL"/>
    </w:rPr>
  </w:style>
  <w:style w:type="paragraph" w:styleId="Spistreci8">
    <w:name w:val="toc 8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1540"/>
    </w:pPr>
    <w:rPr>
      <w:smallCaps/>
      <w:sz w:val="21"/>
      <w:szCs w:val="21"/>
      <w:lang w:eastAsia="pl-PL"/>
    </w:rPr>
  </w:style>
  <w:style w:type="paragraph" w:styleId="Spistreci9">
    <w:name w:val="toc 9"/>
    <w:basedOn w:val="Normalny"/>
    <w:next w:val="Normalny"/>
    <w:autoRedefine/>
    <w:uiPriority w:val="99"/>
    <w:semiHidden/>
    <w:rsid w:val="00D502FF"/>
    <w:pPr>
      <w:tabs>
        <w:tab w:val="right" w:leader="dot" w:pos="8630"/>
      </w:tabs>
      <w:spacing w:after="40" w:line="240" w:lineRule="auto"/>
      <w:ind w:left="1760"/>
    </w:pPr>
    <w:rPr>
      <w:smallCaps/>
      <w:sz w:val="21"/>
      <w:szCs w:val="21"/>
      <w:lang w:eastAsia="pl-PL"/>
    </w:rPr>
  </w:style>
  <w:style w:type="character" w:styleId="Hipercze">
    <w:name w:val="Hyperlink"/>
    <w:basedOn w:val="Domylnaczcionkaakapitu"/>
    <w:uiPriority w:val="99"/>
    <w:semiHidden/>
    <w:rsid w:val="00D502FF"/>
    <w:rPr>
      <w:color w:val="000000"/>
      <w:u w:val="single"/>
    </w:rPr>
  </w:style>
  <w:style w:type="character" w:styleId="Tytuksiki">
    <w:name w:val="Book Title"/>
    <w:basedOn w:val="Domylnaczcionkaakapitu"/>
    <w:uiPriority w:val="99"/>
    <w:qFormat/>
    <w:rsid w:val="00D502FF"/>
    <w:rPr>
      <w:b/>
      <w:bCs/>
      <w:smallCaps/>
      <w:spacing w:val="10"/>
    </w:rPr>
  </w:style>
  <w:style w:type="character" w:styleId="Wyrnienieintensywne">
    <w:name w:val="Intense Emphasis"/>
    <w:basedOn w:val="Domylnaczcionkaakapitu"/>
    <w:uiPriority w:val="99"/>
    <w:qFormat/>
    <w:rsid w:val="00D502FF"/>
    <w:rPr>
      <w:b/>
      <w:bCs/>
      <w:i/>
      <w:iCs/>
      <w:color w:val="000000"/>
    </w:rPr>
  </w:style>
  <w:style w:type="character" w:styleId="Odwoanieintensywne">
    <w:name w:val="Intense Reference"/>
    <w:basedOn w:val="Domylnaczcionkaakapitu"/>
    <w:uiPriority w:val="99"/>
    <w:qFormat/>
    <w:rsid w:val="00D502FF"/>
    <w:rPr>
      <w:b/>
      <w:bCs/>
      <w:smallCaps/>
      <w:color w:val="000000"/>
      <w:spacing w:val="5"/>
      <w:u w:val="single"/>
    </w:rPr>
  </w:style>
  <w:style w:type="character" w:styleId="Wyrnieniedelikatne">
    <w:name w:val="Subtle Emphasis"/>
    <w:basedOn w:val="Domylnaczcionkaakapitu"/>
    <w:uiPriority w:val="99"/>
    <w:qFormat/>
    <w:rsid w:val="00D502FF"/>
    <w:rPr>
      <w:i/>
      <w:iCs/>
      <w:color w:val="000000"/>
    </w:rPr>
  </w:style>
  <w:style w:type="character" w:styleId="Odwoaniedelikatne">
    <w:name w:val="Subtle Reference"/>
    <w:basedOn w:val="Domylnaczcionkaakapitu"/>
    <w:uiPriority w:val="99"/>
    <w:qFormat/>
    <w:rsid w:val="00D502FF"/>
    <w:rPr>
      <w:smallCaps/>
      <w:color w:val="000000"/>
      <w:u w:val="single"/>
    </w:rPr>
  </w:style>
  <w:style w:type="paragraph" w:styleId="Zwrotpoegnalny">
    <w:name w:val="Closing"/>
    <w:basedOn w:val="Normalny"/>
    <w:link w:val="ZwrotpoegnalnyZnak"/>
    <w:uiPriority w:val="99"/>
    <w:rsid w:val="00D502FF"/>
    <w:pPr>
      <w:spacing w:before="480" w:after="960" w:line="264" w:lineRule="auto"/>
    </w:pPr>
    <w:rPr>
      <w:b/>
      <w:bCs/>
      <w:color w:val="000000"/>
      <w:sz w:val="21"/>
      <w:szCs w:val="21"/>
      <w:lang w:eastAsia="pl-PL"/>
    </w:rPr>
  </w:style>
  <w:style w:type="character" w:customStyle="1" w:styleId="ZwrotpoegnalnyZnak">
    <w:name w:val="Zwrot pożegnalny Znak"/>
    <w:basedOn w:val="Domylnaczcionkaakapitu"/>
    <w:link w:val="Zwrotpoegnalny"/>
    <w:uiPriority w:val="99"/>
    <w:rsid w:val="00D502FF"/>
    <w:rPr>
      <w:b/>
      <w:bCs/>
      <w:color w:val="000000"/>
      <w:sz w:val="21"/>
      <w:szCs w:val="21"/>
    </w:rPr>
  </w:style>
  <w:style w:type="paragraph" w:customStyle="1" w:styleId="Adresodbiorcy">
    <w:name w:val="Adres odbiorcy"/>
    <w:basedOn w:val="Bezodstpw"/>
    <w:link w:val="Adresodbiorcyznak"/>
    <w:uiPriority w:val="99"/>
    <w:rsid w:val="00D502FF"/>
    <w:pPr>
      <w:spacing w:after="360"/>
    </w:pPr>
    <w:rPr>
      <w:color w:val="000000"/>
      <w:sz w:val="21"/>
      <w:szCs w:val="21"/>
    </w:rPr>
  </w:style>
  <w:style w:type="paragraph" w:styleId="Zwrotgrzecznociowy">
    <w:name w:val="Salutation"/>
    <w:basedOn w:val="Bezodstpw"/>
    <w:next w:val="Normalny"/>
    <w:link w:val="ZwrotgrzecznociowyZnak"/>
    <w:uiPriority w:val="99"/>
    <w:rsid w:val="00D502FF"/>
    <w:pPr>
      <w:spacing w:before="480" w:after="320"/>
    </w:pPr>
    <w:rPr>
      <w:b/>
      <w:bCs/>
      <w:color w:val="000000"/>
      <w:sz w:val="21"/>
      <w:szCs w:val="21"/>
    </w:rPr>
  </w:style>
  <w:style w:type="character" w:customStyle="1" w:styleId="ZwrotgrzecznociowyZnak">
    <w:name w:val="Zwrot grzecznościowy Znak"/>
    <w:basedOn w:val="Domylnaczcionkaakapitu"/>
    <w:link w:val="Zwrotgrzecznociowy"/>
    <w:uiPriority w:val="99"/>
    <w:rsid w:val="00D502FF"/>
    <w:rPr>
      <w:b/>
      <w:bCs/>
      <w:color w:val="000000"/>
      <w:sz w:val="21"/>
      <w:szCs w:val="21"/>
    </w:rPr>
  </w:style>
  <w:style w:type="paragraph" w:customStyle="1" w:styleId="Adresnadawcy">
    <w:name w:val="Adres nadawcy"/>
    <w:basedOn w:val="Bezodstpw"/>
    <w:uiPriority w:val="99"/>
    <w:rsid w:val="00D502FF"/>
    <w:pPr>
      <w:spacing w:after="360"/>
    </w:pPr>
  </w:style>
  <w:style w:type="paragraph" w:styleId="Podtytu">
    <w:name w:val="Subtitle"/>
    <w:basedOn w:val="Normalny"/>
    <w:next w:val="Normalny"/>
    <w:link w:val="PodtytuZnak"/>
    <w:uiPriority w:val="99"/>
    <w:qFormat/>
    <w:rsid w:val="00D502FF"/>
    <w:pPr>
      <w:numPr>
        <w:ilvl w:val="1"/>
      </w:numPr>
      <w:spacing w:line="264" w:lineRule="auto"/>
    </w:pPr>
    <w:rPr>
      <w:rFonts w:eastAsia="Times New Roman"/>
      <w:color w:val="000000"/>
      <w:lang w:eastAsia="pl-PL"/>
    </w:rPr>
  </w:style>
  <w:style w:type="character" w:customStyle="1" w:styleId="PodtytuZnak">
    <w:name w:val="Podtytuł Znak"/>
    <w:basedOn w:val="Domylnaczcionkaakapitu"/>
    <w:link w:val="Podtytu"/>
    <w:uiPriority w:val="99"/>
    <w:rsid w:val="00D502FF"/>
    <w:rPr>
      <w:rFonts w:eastAsia="Times New Roman"/>
      <w:color w:val="000000"/>
      <w:sz w:val="32"/>
      <w:szCs w:val="32"/>
    </w:rPr>
  </w:style>
  <w:style w:type="paragraph" w:styleId="Tytu">
    <w:name w:val="Title"/>
    <w:basedOn w:val="Normalny"/>
    <w:next w:val="Normalny"/>
    <w:link w:val="TytuZnak"/>
    <w:uiPriority w:val="99"/>
    <w:qFormat/>
    <w:rsid w:val="008D3515"/>
    <w:pPr>
      <w:spacing w:after="0" w:line="240" w:lineRule="auto"/>
    </w:pPr>
    <w:rPr>
      <w:rFonts w:ascii="Cambria" w:eastAsia="Times New Roman" w:hAnsi="Cambria" w:cs="Cambria"/>
      <w:color w:val="666666"/>
      <w:kern w:val="28"/>
      <w:sz w:val="72"/>
      <w:szCs w:val="72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rsid w:val="008D3515"/>
    <w:rPr>
      <w:rFonts w:ascii="Cambria" w:hAnsi="Cambria" w:cs="Cambria"/>
      <w:color w:val="666666"/>
      <w:kern w:val="28"/>
      <w:sz w:val="80"/>
      <w:szCs w:val="80"/>
    </w:rPr>
  </w:style>
  <w:style w:type="paragraph" w:styleId="Data">
    <w:name w:val="Date"/>
    <w:basedOn w:val="Normalny"/>
    <w:next w:val="Normalny"/>
    <w:link w:val="DataZnak"/>
    <w:uiPriority w:val="99"/>
    <w:semiHidden/>
    <w:rsid w:val="00D502FF"/>
    <w:pPr>
      <w:spacing w:line="264" w:lineRule="auto"/>
    </w:pPr>
    <w:rPr>
      <w:color w:val="000000"/>
      <w:sz w:val="20"/>
      <w:szCs w:val="20"/>
      <w:lang w:eastAsia="pl-PL"/>
    </w:rPr>
  </w:style>
  <w:style w:type="character" w:customStyle="1" w:styleId="DataZnak">
    <w:name w:val="Data Znak"/>
    <w:basedOn w:val="Domylnaczcionkaakapitu"/>
    <w:link w:val="Data"/>
    <w:uiPriority w:val="99"/>
    <w:semiHidden/>
    <w:rsid w:val="00D502FF"/>
    <w:rPr>
      <w:color w:val="000000"/>
      <w:sz w:val="20"/>
      <w:szCs w:val="20"/>
    </w:rPr>
  </w:style>
  <w:style w:type="character" w:styleId="Tekstzastpczy">
    <w:name w:val="Placeholder Text"/>
    <w:basedOn w:val="Domylnaczcionkaakapitu"/>
    <w:uiPriority w:val="99"/>
    <w:rsid w:val="00D502FF"/>
    <w:rPr>
      <w:color w:val="808080"/>
    </w:rPr>
  </w:style>
  <w:style w:type="paragraph" w:styleId="Podpis">
    <w:name w:val="Signature"/>
    <w:basedOn w:val="Normalny"/>
    <w:link w:val="PodpisZnak"/>
    <w:uiPriority w:val="99"/>
    <w:rsid w:val="00D502FF"/>
    <w:pPr>
      <w:spacing w:line="264" w:lineRule="auto"/>
    </w:pPr>
    <w:rPr>
      <w:color w:val="000000"/>
      <w:sz w:val="20"/>
      <w:szCs w:val="20"/>
      <w:lang w:eastAsia="pl-PL"/>
    </w:rPr>
  </w:style>
  <w:style w:type="character" w:customStyle="1" w:styleId="PodpisZnak">
    <w:name w:val="Podpis Znak"/>
    <w:basedOn w:val="Domylnaczcionkaakapitu"/>
    <w:link w:val="Podpis"/>
    <w:uiPriority w:val="99"/>
    <w:rsid w:val="00D502FF"/>
    <w:rPr>
      <w:color w:val="000000"/>
      <w:sz w:val="20"/>
      <w:szCs w:val="20"/>
    </w:rPr>
  </w:style>
  <w:style w:type="table" w:customStyle="1" w:styleId="Styl6">
    <w:name w:val="Styl 6"/>
    <w:uiPriority w:val="99"/>
    <w:rsid w:val="00D502FF"/>
    <w:rPr>
      <w:rFonts w:eastAsia="Times New Roman" w:cs="Calibri"/>
      <w:color w:val="000000"/>
      <w:sz w:val="20"/>
      <w:szCs w:val="20"/>
    </w:rPr>
    <w:tblPr>
      <w:tblBorders>
        <w:top w:val="single" w:sz="4" w:space="0" w:color="FF388C"/>
        <w:left w:val="single" w:sz="4" w:space="0" w:color="FF388C"/>
        <w:bottom w:val="single" w:sz="4" w:space="0" w:color="FF388C"/>
        <w:right w:val="single" w:sz="4" w:space="0" w:color="FF388C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D7E7"/>
    </w:tcPr>
    <w:tblStylePr w:type="firstRow">
      <w:rPr>
        <w:b/>
        <w:bCs/>
        <w:color w:val="666666"/>
      </w:rPr>
      <w:tblPr/>
      <w:tcPr>
        <w:shd w:val="clear" w:color="auto" w:fill="FFEBF3"/>
      </w:tcPr>
    </w:tblStylePr>
    <w:tblStylePr w:type="lastRow">
      <w:rPr>
        <w:b/>
        <w:bCs/>
        <w:color w:val="FFFFFF"/>
      </w:rPr>
      <w:tblPr/>
      <w:tcPr>
        <w:shd w:val="clear" w:color="auto" w:fill="FF388C"/>
      </w:tcPr>
    </w:tblStylePr>
    <w:tblStylePr w:type="firstCol">
      <w:rPr>
        <w:b/>
        <w:bCs/>
        <w:color w:val="666666"/>
      </w:rPr>
    </w:tblStylePr>
    <w:tblStylePr w:type="lastCol">
      <w:rPr>
        <w:color w:val="000000"/>
      </w:rPr>
    </w:tblStylePr>
  </w:style>
  <w:style w:type="paragraph" w:customStyle="1" w:styleId="Tekstdaty">
    <w:name w:val="Tekst daty"/>
    <w:basedOn w:val="Normalny"/>
    <w:uiPriority w:val="99"/>
    <w:rsid w:val="00D502FF"/>
    <w:pPr>
      <w:spacing w:before="720" w:line="264" w:lineRule="auto"/>
    </w:pPr>
    <w:rPr>
      <w:sz w:val="21"/>
      <w:szCs w:val="21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99"/>
    <w:rsid w:val="00D502FF"/>
    <w:rPr>
      <w:sz w:val="22"/>
      <w:szCs w:val="22"/>
    </w:rPr>
  </w:style>
  <w:style w:type="paragraph" w:styleId="Akapitzlist">
    <w:name w:val="List Paragraph"/>
    <w:basedOn w:val="Normalny"/>
    <w:uiPriority w:val="99"/>
    <w:qFormat/>
    <w:rsid w:val="00D502FF"/>
    <w:pPr>
      <w:spacing w:line="240" w:lineRule="auto"/>
      <w:ind w:left="720" w:hanging="288"/>
    </w:pPr>
    <w:rPr>
      <w:color w:val="666666"/>
      <w:sz w:val="21"/>
      <w:szCs w:val="21"/>
      <w:lang w:eastAsia="pl-PL"/>
    </w:rPr>
  </w:style>
  <w:style w:type="paragraph" w:styleId="Nagwekspisutreci">
    <w:name w:val="TOC Heading"/>
    <w:basedOn w:val="Nagwek1"/>
    <w:next w:val="Normalny"/>
    <w:uiPriority w:val="99"/>
    <w:qFormat/>
    <w:rsid w:val="00D502FF"/>
    <w:pPr>
      <w:spacing w:before="480" w:line="264" w:lineRule="auto"/>
      <w:outlineLvl w:val="9"/>
    </w:pPr>
    <w:rPr>
      <w:b/>
      <w:bCs/>
      <w:sz w:val="28"/>
      <w:szCs w:val="28"/>
    </w:rPr>
  </w:style>
  <w:style w:type="paragraph" w:customStyle="1" w:styleId="Imiinazwisko">
    <w:name w:val="Imię i nazwisko"/>
    <w:basedOn w:val="Tytu"/>
    <w:uiPriority w:val="99"/>
    <w:rsid w:val="00D502FF"/>
    <w:rPr>
      <w:b/>
      <w:bCs/>
      <w:sz w:val="28"/>
      <w:szCs w:val="28"/>
    </w:rPr>
  </w:style>
  <w:style w:type="character" w:customStyle="1" w:styleId="Adresodbiorcyznak">
    <w:name w:val="Adres odbiorcy (znak)"/>
    <w:link w:val="Adresodbiorcy"/>
    <w:uiPriority w:val="99"/>
    <w:rsid w:val="00D502FF"/>
    <w:rPr>
      <w:color w:val="000000"/>
      <w:sz w:val="21"/>
      <w:szCs w:val="21"/>
    </w:rPr>
  </w:style>
  <w:style w:type="table" w:styleId="Jasnalistaakcent6">
    <w:name w:val="Light List Accent 6"/>
    <w:basedOn w:val="Standardowy"/>
    <w:uiPriority w:val="99"/>
    <w:rsid w:val="00216359"/>
    <w:rPr>
      <w:rFonts w:cs="Calibri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/>
      </w:pPr>
      <w:rPr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styleId="redniasiatka3akcent2">
    <w:name w:val="Medium Grid 3 Accent 2"/>
    <w:basedOn w:val="Standardowy"/>
    <w:uiPriority w:val="99"/>
    <w:rsid w:val="00216359"/>
    <w:rPr>
      <w:rFonts w:cs="Calibri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FA7A6"/>
      </w:tcPr>
    </w:tblStylePr>
  </w:style>
  <w:style w:type="table" w:styleId="Kolorowalistaakcent5">
    <w:name w:val="Colorful List Accent 5"/>
    <w:basedOn w:val="Standardowy"/>
    <w:uiPriority w:val="99"/>
    <w:rsid w:val="00AD0E2A"/>
    <w:rPr>
      <w:rFonts w:cs="Calibri"/>
      <w:color w:val="00000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styleId="Jasnasiatkaakcent5">
    <w:name w:val="Light Grid Accent 5"/>
    <w:basedOn w:val="Standardowy"/>
    <w:uiPriority w:val="99"/>
    <w:rsid w:val="00AD0E2A"/>
    <w:rPr>
      <w:rFonts w:cs="Calibri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ascii="Cambria" w:eastAsia="Times New Roman" w:hAnsi="Cambria" w:cs="Cambria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/>
      </w:pPr>
      <w:rPr>
        <w:rFonts w:ascii="Cambria" w:eastAsia="Times New Roman" w:hAnsi="Cambria" w:cs="Cambria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Cambria"/>
        <w:b/>
        <w:bCs/>
      </w:rPr>
    </w:tblStylePr>
    <w:tblStylePr w:type="lastCol">
      <w:rPr>
        <w:rFonts w:ascii="Cambria" w:eastAsia="Times New Roman" w:hAnsi="Cambria" w:cs="Cambria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  <w:style w:type="table" w:styleId="Jasnasiatkaakcent3">
    <w:name w:val="Light Grid Accent 3"/>
    <w:basedOn w:val="Standardowy"/>
    <w:uiPriority w:val="99"/>
    <w:rsid w:val="00905371"/>
    <w:rPr>
      <w:rFonts w:cs="Calibri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ascii="Cambria" w:eastAsia="Times New Roman" w:hAnsi="Cambria" w:cs="Cambria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/>
      </w:pPr>
      <w:rPr>
        <w:rFonts w:ascii="Cambria" w:eastAsia="Times New Roman" w:hAnsi="Cambria" w:cs="Cambria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mbria" w:eastAsia="Times New Roman" w:hAnsi="Cambria" w:cs="Cambria"/>
        <w:b/>
        <w:bCs/>
      </w:rPr>
    </w:tblStylePr>
    <w:tblStylePr w:type="lastCol">
      <w:rPr>
        <w:rFonts w:ascii="Cambria" w:eastAsia="Times New Roman" w:hAnsi="Cambria" w:cs="Cambria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0617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17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Zadanie:</vt:lpstr>
    </vt:vector>
  </TitlesOfParts>
  <Company>Liczby i cyfry. Klasa 4</Company>
  <LinksUpToDate>false</LinksUpToDate>
  <CharactersWithSpaces>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Zadanie:</dc:title>
  <dc:creator>Ania</dc:creator>
  <cp:keywords>Suma, różnica, iloczyn, iloraz, wyrażenie</cp:keywords>
  <cp:lastModifiedBy>Ania</cp:lastModifiedBy>
  <cp:revision>4</cp:revision>
  <cp:lastPrinted>2013-08-29T21:39:00Z</cp:lastPrinted>
  <dcterms:created xsi:type="dcterms:W3CDTF">2013-08-29T21:39:00Z</dcterms:created>
  <dcterms:modified xsi:type="dcterms:W3CDTF">2013-09-02T09:38:00Z</dcterms:modified>
</cp:coreProperties>
</file>